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classified as a living organism by biologists?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0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molecule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Bacterium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Metabolic energy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Feather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Meteorite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The basic structural and physiological unit of most living organisms is the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4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aggregate.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organelle.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3. </w:t>
            </w:r>
            <w:r>
              <w:rPr>
                <w:rStyle w:val="DefaultParagraphFont"/>
                <w:rFonts w:ascii="Times New Roman" w:eastAsia="Times New Roman" w:hAnsi="Times New Roman" w:cs="Times New Roman"/>
                <w:b w:val="0"/>
                <w:bCs w:val="0"/>
                <w:i w:val="0"/>
                <w:iCs w:val="0"/>
                <w:smallCaps w:val="0"/>
                <w:color w:val="000000"/>
                <w:sz w:val="24"/>
                <w:szCs w:val="24"/>
                <w:bdr w:val="nil"/>
                <w:rtl w:val="0"/>
              </w:rPr>
              <w:t>One reason we consider the dormant seed of a desert plant to be alive is that it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extracting energy from the environment.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formed within a nonliving structure.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evolving.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contains genetic material.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always converting molecules into new biological molecules.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w:t>
            </w:r>
            <w:r>
              <w:rPr>
                <w:rStyle w:val="DefaultParagraphFont"/>
                <w:rFonts w:ascii="Times New Roman" w:eastAsia="Times New Roman" w:hAnsi="Times New Roman" w:cs="Times New Roman"/>
                <w:b w:val="0"/>
                <w:bCs w:val="0"/>
                <w:i w:val="0"/>
                <w:iCs w:val="0"/>
                <w:smallCaps w:val="0"/>
                <w:color w:val="000000"/>
                <w:sz w:val="24"/>
                <w:szCs w:val="24"/>
                <w:bdr w:val="nil"/>
                <w:rtl w:val="0"/>
              </w:rPr>
              <w:t>One reason biologists consider viruses to be a part of life is that viruses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composed of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evolve.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live independently.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carry out physiological functions, independently of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extract energy from the environment.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viruses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4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do not mutate or evolve.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do not contain genetic information.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carry out physiological functions on their own.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depend on cellular organisms to reproduce.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composed of cells.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w:t>
            </w:r>
            <w:r>
              <w:rPr>
                <w:rStyle w:val="DefaultParagraphFont"/>
                <w:rFonts w:ascii="Times New Roman" w:eastAsia="Times New Roman" w:hAnsi="Times New Roman" w:cs="Times New Roman"/>
                <w:b w:val="0"/>
                <w:bCs w:val="0"/>
                <w:i w:val="0"/>
                <w:iCs w:val="0"/>
                <w:smallCaps w:val="0"/>
                <w:color w:val="000000"/>
                <w:sz w:val="24"/>
                <w:szCs w:val="24"/>
                <w:bdr w:val="nil"/>
                <w:rtl w:val="0"/>
              </w:rPr>
              <w:t>Suppose you are leading a team looking for extraterrestrial life on distant planets. You find something that you suspect might be a living organism. Which characteristic would be required for it to be classified as a living organism?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5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Ability to self-replicate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Genetic material in the form of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Cellular structure that includes a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Ability to transform energy from the sun through photosynthesis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Aerobic metabolism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7. </w:t>
            </w:r>
            <w:r>
              <w:rPr>
                <w:rStyle w:val="DefaultParagraphFont"/>
                <w:rFonts w:ascii="Times New Roman" w:eastAsia="Times New Roman" w:hAnsi="Times New Roman" w:cs="Times New Roman"/>
                <w:b w:val="0"/>
                <w:bCs w:val="0"/>
                <w:i w:val="0"/>
                <w:iCs w:val="0"/>
                <w:smallCaps w:val="0"/>
                <w:color w:val="000000"/>
                <w:sz w:val="24"/>
                <w:szCs w:val="24"/>
                <w:bdr w:val="nil"/>
                <w:rtl w:val="0"/>
              </w:rPr>
              <w:t>Organisms similar to today's _______ most likely existed prior to the abundance of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on Earth.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4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cyanobacteria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photosynthetic plants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aerobic eukaryotes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amphibians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fungi</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w:t>
            </w:r>
            <w:r>
              <w:rPr>
                <w:rStyle w:val="DefaultParagraphFont"/>
                <w:rFonts w:ascii="Times New Roman" w:eastAsia="Times New Roman" w:hAnsi="Times New Roman" w:cs="Times New Roman"/>
                <w:b w:val="0"/>
                <w:bCs w:val="0"/>
                <w:i/>
                <w:iCs/>
                <w:smallCaps w:val="0"/>
                <w:color w:val="000000"/>
                <w:sz w:val="24"/>
                <w:szCs w:val="24"/>
                <w:bdr w:val="nil"/>
                <w:rtl w:val="0"/>
              </w:rPr>
              <w:t>Curiosity</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rover is currently searching for signs of life on Mars. What kind of evidence would most likely indicate the presence of living organisms on Mars?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7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Carbon dioxide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Different nucleic acids and amino acids than those found on Earth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Fatty acid molecules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Complex molecules containing genetic information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Simple organic molecules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w:t>
            </w:r>
            <w:r>
              <w:rPr>
                <w:rStyle w:val="DefaultParagraphFont"/>
                <w:rFonts w:ascii="Times New Roman" w:eastAsia="Times New Roman" w:hAnsi="Times New Roman" w:cs="Times New Roman"/>
                <w:b w:val="0"/>
                <w:bCs w:val="0"/>
                <w:i w:val="0"/>
                <w:iCs w:val="0"/>
                <w:smallCaps w:val="0"/>
                <w:color w:val="000000"/>
                <w:sz w:val="24"/>
                <w:szCs w:val="24"/>
                <w:bdr w:val="nil"/>
                <w:rtl w:val="0"/>
              </w:rPr>
              <w:t>Evidence indicates that all life on Earth today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59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has a single common ancestor.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requires oxygen for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able to extract energy from the sun.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evolved from ancestors containing genetic material in the form of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multicellular.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10. </w:t>
            </w:r>
            <w:r>
              <w:rPr>
                <w:rStyle w:val="DefaultParagraphFont"/>
                <w:rFonts w:ascii="Times New Roman" w:eastAsia="Times New Roman" w:hAnsi="Times New Roman" w:cs="Times New Roman"/>
                <w:b w:val="0"/>
                <w:bCs w:val="0"/>
                <w:i w:val="0"/>
                <w:iCs w:val="0"/>
                <w:smallCaps w:val="0"/>
                <w:color w:val="000000"/>
                <w:sz w:val="24"/>
                <w:szCs w:val="24"/>
                <w:bdr w:val="nil"/>
                <w:rtl w:val="0"/>
              </w:rPr>
              <w:t>If we picture the history of Earth as a 30-day month, modern humans arose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at the beginning of week 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 day 27.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the last 5 minutes of day 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 day 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the early morning of day 30.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11. </w:t>
            </w:r>
            <w:r>
              <w:rPr>
                <w:rStyle w:val="DefaultParagraphFont"/>
                <w:rFonts w:ascii="Times New Roman" w:eastAsia="Times New Roman" w:hAnsi="Times New Roman" w:cs="Times New Roman"/>
                <w:b w:val="0"/>
                <w:bCs w:val="0"/>
                <w:i w:val="0"/>
                <w:iCs w:val="0"/>
                <w:smallCaps w:val="0"/>
                <w:color w:val="000000"/>
                <w:sz w:val="24"/>
                <w:szCs w:val="24"/>
                <w:bdr w:val="nil"/>
                <w:rtl w:val="0"/>
              </w:rPr>
              <w:t>There has been life on Earth for approximately _______ years.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 billion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billion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12. </w:t>
            </w:r>
            <w:r>
              <w:rPr>
                <w:rStyle w:val="DefaultParagraphFont"/>
                <w:rFonts w:ascii="Times New Roman" w:eastAsia="Times New Roman" w:hAnsi="Times New Roman" w:cs="Times New Roman"/>
                <w:b w:val="0"/>
                <w:bCs w:val="0"/>
                <w:i w:val="0"/>
                <w:iCs w:val="0"/>
                <w:smallCaps w:val="0"/>
                <w:color w:val="000000"/>
                <w:sz w:val="24"/>
                <w:szCs w:val="24"/>
                <w:bdr w:val="nil"/>
                <w:rtl w:val="0"/>
              </w:rPr>
              <w:t>The oldest rocks on Earth are approximately _______ years old.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4,000</w:t>
                  </w:r>
                  <w:r>
                    <w:rPr>
                      <w:rStyle w:val="DefaultParagraphFont"/>
                      <w:rFonts w:ascii="Times New Roman" w:eastAsia="Times New Roman" w:hAnsi="Times New Roman" w:cs="Times New Roman"/>
                      <w:b w:val="0"/>
                      <w:bCs w:val="0"/>
                      <w:i w:val="0"/>
                      <w:iCs w:val="0"/>
                      <w:smallCaps w:val="0"/>
                      <w:color w:val="000000"/>
                      <w:position w:val="-6"/>
                      <w:sz w:val="24"/>
                      <w:szCs w:val="24"/>
                      <w:bdr w:val="nil"/>
                      <w:rtl w:val="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height:6pt;width:7.5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5,000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400,000</w:t>
                  </w:r>
                  <w:r>
                    <w:rPr>
                      <w:rStyle w:val="DefaultParagraphFont"/>
                      <w:rFonts w:ascii="Times New Roman" w:eastAsia="Times New Roman" w:hAnsi="Times New Roman" w:cs="Times New Roman"/>
                      <w:b w:val="0"/>
                      <w:bCs w:val="0"/>
                      <w:i w:val="0"/>
                      <w:iCs w:val="0"/>
                      <w:smallCaps w:val="0"/>
                      <w:color w:val="000000"/>
                      <w:position w:val="-6"/>
                      <w:sz w:val="24"/>
                      <w:szCs w:val="24"/>
                      <w:bdr w:val="nil"/>
                      <w:rtl w:val="0"/>
                    </w:rPr>
                    <w:pict>
                      <v:shape id="_x0000_i1027" type="#_x0000_t75" style="height:6pt;width:7.5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500,000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4–4.5 billion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 billion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w:t>
            </w:r>
            <w:r>
              <w:rPr>
                <w:rStyle w:val="DefaultParagraphFont"/>
                <w:rFonts w:ascii="Times New Roman" w:eastAsia="Times New Roman" w:hAnsi="Times New Roman" w:cs="Times New Roman"/>
                <w:b w:val="0"/>
                <w:bCs w:val="0"/>
                <w:i w:val="0"/>
                <w:iCs w:val="0"/>
                <w:smallCaps w:val="0"/>
                <w:color w:val="000000"/>
                <w:sz w:val="24"/>
                <w:szCs w:val="24"/>
                <w:bdr w:val="nil"/>
                <w:rtl w:val="0"/>
              </w:rPr>
              <w:t>Earth is approximately _______ years old.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thousand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40–50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billion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trillion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14. </w:t>
            </w:r>
            <w:r>
              <w:rPr>
                <w:rStyle w:val="DefaultParagraphFont"/>
                <w:rFonts w:ascii="Times New Roman" w:eastAsia="Times New Roman" w:hAnsi="Times New Roman" w:cs="Times New Roman"/>
                <w:b w:val="0"/>
                <w:bCs w:val="0"/>
                <w:i w:val="0"/>
                <w:iCs w:val="0"/>
                <w:smallCaps w:val="0"/>
                <w:color w:val="000000"/>
                <w:sz w:val="24"/>
                <w:szCs w:val="24"/>
                <w:bdr w:val="nil"/>
                <w:rtl w:val="0"/>
              </w:rPr>
              <w:t>The critical step for the evolution of life was the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13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formation of fatty acids.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appearance of nucleic acids that could replicate themselves.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appearance of proteins that could replicate themselves.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formation of simple molecules.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synthesis of proteins.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the most probable order of appearance of molecules and structures that led to the evolution of life on Earth?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Nucleic acids, proteins, membranes,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membranes, nucleic acids,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Membranes, nucleic acids, proteins,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Cells, membranes, nucleic acids,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cells, nucleic acids, membranes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16. </w:t>
            </w:r>
            <w:r>
              <w:rPr>
                <w:rStyle w:val="DefaultParagraphFont"/>
                <w:rFonts w:ascii="Times New Roman" w:eastAsia="Times New Roman" w:hAnsi="Times New Roman" w:cs="Times New Roman"/>
                <w:b w:val="0"/>
                <w:bCs w:val="0"/>
                <w:i w:val="0"/>
                <w:iCs w:val="0"/>
                <w:smallCaps w:val="0"/>
                <w:color w:val="000000"/>
                <w:sz w:val="24"/>
                <w:szCs w:val="24"/>
                <w:bdr w:val="nil"/>
                <w:rtl w:val="0"/>
              </w:rPr>
              <w:t>Cells are characterized by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5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aggregation of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synthesis of proteins with stable shapes.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enclosure of biological molecules by 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complex proteins being dissolved in water.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formation of reactants and products.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life's "timeline."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344"/>
                <w:sz w:val="24"/>
                <w:szCs w:val="24"/>
                <w:bdr w:val="nil"/>
                <w:rtl w:val="0"/>
              </w:rPr>
              <w:pict>
                <v:shape id="_x0000_i1028" type="#_x0000_t75" style="height:355.5pt;width:425.25pt">
                  <v:imagedata r:id="rId5"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Based on the timeline, which statement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3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oldest fossils include photosynthesizers.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first photosynthesizers were prokaryotic.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Multicellularity arose before the evolution of eukaryotic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oldest fossils include multicellular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first photosynthesizers were multicellular.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one major reason that the earliest organisms on Earth were confined to the oceans?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7"/>
              <w:gridCol w:w="80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oxygen in the atmosphere was toxic.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was not enough oxygen in the atmosphere to support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Not enough ultraviolet light could penetrate the atmosphere to support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oceans created a shield against the damaging effects of ultraviolet radiation.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salt within the oceans provided the raw materials for making proteins.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19. </w:t>
            </w:r>
            <w:r>
              <w:rPr>
                <w:rStyle w:val="DefaultParagraphFont"/>
                <w:rFonts w:ascii="Times New Roman" w:eastAsia="Times New Roman" w:hAnsi="Times New Roman" w:cs="Times New Roman"/>
                <w:b w:val="0"/>
                <w:bCs w:val="0"/>
                <w:i w:val="0"/>
                <w:iCs w:val="0"/>
                <w:smallCaps w:val="0"/>
                <w:color w:val="000000"/>
                <w:sz w:val="24"/>
                <w:szCs w:val="24"/>
                <w:bdr w:val="nil"/>
                <w:rtl w:val="0"/>
              </w:rPr>
              <w:t>If you were able to travel back in time 4 billion years to when life first appeared on Earth, what feature of Earth would make it immediately impossible for you to survive?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9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high ozone content of the air would interfere with metabolic processes.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would be no water on Earth.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would not be enough ultraviolet radiation to support photosynthesis.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would not be any protein-containing organisms for food.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oxygen content of the air would be too low to support aerobic metabolism.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correct order in which the following appeared during the early evolution of life on Earth?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6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Oxygen, ozone, photosynthesis, life on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oxygen, ozone, life on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Life on land, photosynthesis, oxygen, ozone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Ozone, oxygen, photosynthesis, life on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Oxygen, photosynthesis, life on land, ozone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21. </w:t>
            </w:r>
            <w:r>
              <w:rPr>
                <w:rStyle w:val="DefaultParagraphFont"/>
                <w:rFonts w:ascii="Times New Roman" w:eastAsia="Times New Roman" w:hAnsi="Times New Roman" w:cs="Times New Roman"/>
                <w:b w:val="0"/>
                <w:bCs w:val="0"/>
                <w:i w:val="0"/>
                <w:iCs w:val="0"/>
                <w:smallCaps w:val="0"/>
                <w:color w:val="000000"/>
                <w:sz w:val="24"/>
                <w:szCs w:val="24"/>
                <w:bdr w:val="nil"/>
                <w:rtl w:val="0"/>
              </w:rPr>
              <w:t>A prerequisite for the survival of life on land was the accumulation of a protective layer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3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water vapor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ozone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bacteria in the soil.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22. </w:t>
            </w: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critical for terrestrial life on Earth because it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8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allows for anaerobic metabolism.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blocks UV radiation.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provides energy to some basic forms of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provided food for early prokaryotes.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once led to production of ozone in the upper atmosphere.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event was most directly responsible for increasing oxygen in Earth's atmosphere?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7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cooling of the planet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emergence of eukaryotes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development of multicellularity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evolution of photosynthesis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rise of prokaryotes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24. </w:t>
            </w:r>
            <w:r>
              <w:rPr>
                <w:rStyle w:val="DefaultParagraphFont"/>
                <w:rFonts w:ascii="Times New Roman" w:eastAsia="Times New Roman" w:hAnsi="Times New Roman" w:cs="Times New Roman"/>
                <w:b w:val="0"/>
                <w:bCs w:val="0"/>
                <w:i w:val="0"/>
                <w:iCs w:val="0"/>
                <w:smallCaps w:val="0"/>
                <w:color w:val="000000"/>
                <w:sz w:val="24"/>
                <w:szCs w:val="24"/>
                <w:bdr w:val="nil"/>
                <w:rtl w:val="0"/>
              </w:rPr>
              <w:t>The chemical formula for molecular oxygen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25. </w:t>
            </w:r>
            <w:r>
              <w:rPr>
                <w:rStyle w:val="DefaultParagraphFont"/>
                <w:rFonts w:ascii="Times New Roman" w:eastAsia="Times New Roman" w:hAnsi="Times New Roman" w:cs="Times New Roman"/>
                <w:b w:val="0"/>
                <w:bCs w:val="0"/>
                <w:i w:val="0"/>
                <w:iCs w:val="0"/>
                <w:smallCaps w:val="0"/>
                <w:color w:val="000000"/>
                <w:sz w:val="24"/>
                <w:szCs w:val="24"/>
                <w:bdr w:val="nil"/>
                <w:rtl w:val="0"/>
              </w:rPr>
              <w:t>The accumulation of _______ allowed organisms to grow larger.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water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atmosphere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water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26. </w:t>
            </w:r>
            <w:r>
              <w:rPr>
                <w:rStyle w:val="DefaultParagraphFont"/>
                <w:rFonts w:ascii="Times New Roman" w:eastAsia="Times New Roman" w:hAnsi="Times New Roman" w:cs="Times New Roman"/>
                <w:b w:val="0"/>
                <w:bCs w:val="0"/>
                <w:i w:val="0"/>
                <w:iCs w:val="0"/>
                <w:smallCaps w:val="0"/>
                <w:color w:val="000000"/>
                <w:sz w:val="24"/>
                <w:szCs w:val="24"/>
                <w:bdr w:val="nil"/>
                <w:rtl w:val="0"/>
              </w:rPr>
              <w:t>Ozone is important to life on Earth because it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13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used for aerobic metabolism.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 be used in place of oxygen.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helps block ultraviolet radiation.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provides energy to some basic forms of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sits in the lower atmosphere as a protective layer.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27. </w:t>
            </w: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was a major evolutionary milestone for several reasons. One reason is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photosynthetic organisms contributed ozone to the environment, which led to the evolution of aerobic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led to conditions that allowed life to arise on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is the only metabolic process that consumes oxygen.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provides oxygen for anaerobic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 changed the levels of carbon dioxide in Earth's atmosphere.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For a multicellular organism to have evolved from a unicellular ancestor, what new feature must have been present that was </w:t>
            </w:r>
            <w:r>
              <w:rPr>
                <w:rStyle w:val="DefaultParagraphFont"/>
                <w:rFonts w:ascii="Times New Roman" w:eastAsia="Times New Roman" w:hAnsi="Times New Roman" w:cs="Times New Roman"/>
                <w:b w:val="0"/>
                <w:bCs w:val="0"/>
                <w:i/>
                <w:iCs/>
                <w:smallCaps w:val="0"/>
                <w:color w:val="000000"/>
                <w:sz w:val="24"/>
                <w:szCs w:val="24"/>
                <w:bdr w:val="nil"/>
                <w:rtl w:val="0"/>
              </w:rPr>
              <w:t>not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necessary for unicellular life-forms?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9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mechanism for cell division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Adhesion molecules on the surfaces of the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Specialization of cellular functions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mechanism for cell movement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29. </w:t>
            </w:r>
            <w:r>
              <w:rPr>
                <w:rStyle w:val="DefaultParagraphFont"/>
                <w:rFonts w:ascii="Times New Roman" w:eastAsia="Times New Roman" w:hAnsi="Times New Roman" w:cs="Times New Roman"/>
                <w:b w:val="0"/>
                <w:bCs w:val="0"/>
                <w:i w:val="0"/>
                <w:iCs w:val="0"/>
                <w:smallCaps w:val="0"/>
                <w:color w:val="000000"/>
                <w:sz w:val="24"/>
                <w:szCs w:val="24"/>
                <w:bdr w:val="nil"/>
                <w:rtl w:val="0"/>
              </w:rPr>
              <w:t>Every living organism on Earth can be assigned to one of three separate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species.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genus groups.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domains.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ancestors.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structure(s) is/are necessary in the forming of a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Organelles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31. </w:t>
            </w:r>
            <w:r>
              <w:rPr>
                <w:rStyle w:val="DefaultParagraphFont"/>
                <w:rFonts w:ascii="Times New Roman" w:eastAsia="Times New Roman" w:hAnsi="Times New Roman" w:cs="Times New Roman"/>
                <w:b w:val="0"/>
                <w:bCs w:val="0"/>
                <w:i w:val="0"/>
                <w:iCs w:val="0"/>
                <w:smallCaps w:val="0"/>
                <w:color w:val="000000"/>
                <w:sz w:val="24"/>
                <w:szCs w:val="24"/>
                <w:bdr w:val="nil"/>
                <w:rtl w:val="0"/>
              </w:rPr>
              <w:t>Scientists estimate that for more than _______ years after cells originated, all organisms consisted of one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200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billion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 billion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process would be most effective at preventing evolutionary change in a population of bacteria?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2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Imperfect replication of genetic material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Formation of spontaneous mutations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division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Perfectly accurate copying of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Production of functional proteins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33. </w:t>
            </w:r>
            <w:r>
              <w:rPr>
                <w:rStyle w:val="DefaultParagraphFont"/>
                <w:rFonts w:ascii="Times New Roman" w:eastAsia="Times New Roman" w:hAnsi="Times New Roman" w:cs="Times New Roman"/>
                <w:b w:val="0"/>
                <w:bCs w:val="0"/>
                <w:i w:val="0"/>
                <w:iCs w:val="0"/>
                <w:smallCaps w:val="0"/>
                <w:color w:val="000000"/>
                <w:sz w:val="24"/>
                <w:szCs w:val="24"/>
                <w:bdr w:val="nil"/>
                <w:rtl w:val="0"/>
              </w:rPr>
              <w:t>If you were trying to create rapid evolutionary change in a population of bacteria, what treatment would be most effective?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23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Exposing the bacteria to UV light, which damages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Growing the bacteria under optimal conditions for growth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Maintaining the bacteria at 4°C, which slows growth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Freezing the bacteria in liquid nitrogen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is no treatment that could induce evolutionary change.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34. </w:t>
            </w:r>
            <w:r>
              <w:rPr>
                <w:rStyle w:val="DefaultParagraphFont"/>
                <w:rFonts w:ascii="Times New Roman" w:eastAsia="Times New Roman" w:hAnsi="Times New Roman" w:cs="Times New Roman"/>
                <w:b w:val="0"/>
                <w:bCs w:val="0"/>
                <w:i w:val="0"/>
                <w:iCs w:val="0"/>
                <w:smallCaps w:val="0"/>
                <w:color w:val="000000"/>
                <w:sz w:val="24"/>
                <w:szCs w:val="24"/>
                <w:bdr w:val="nil"/>
                <w:rtl w:val="0"/>
              </w:rPr>
              <w:t>It is hypothesized that mitochondria in eukaryotic cells evolved by endosymbiosis, when a larger cell ingested a smaller cell. If you were examining eukaryotic cells using a high-powered microscope, what evidence would you look for that would best support this hypothesis?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7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Nuclei within the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 within the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membranes around each mitochondrion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rupture in the membrane of the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second cell within each mitochondrion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35. </w:t>
            </w:r>
            <w:r>
              <w:rPr>
                <w:rStyle w:val="DefaultParagraphFont"/>
                <w:rFonts w:ascii="Times New Roman" w:eastAsia="Times New Roman" w:hAnsi="Times New Roman" w:cs="Times New Roman"/>
                <w:b w:val="0"/>
                <w:bCs w:val="0"/>
                <w:i w:val="0"/>
                <w:iCs w:val="0"/>
                <w:smallCaps w:val="0"/>
                <w:color w:val="000000"/>
                <w:sz w:val="24"/>
                <w:szCs w:val="24"/>
                <w:bdr w:val="nil"/>
                <w:rtl w:val="0"/>
              </w:rPr>
              <w:t>The initial accumulation of oxygen in the atmosphere was the result of photosynthesis from an organism most like modern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algae.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mosses.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kelp.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eukaryotes.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cyanobacteria.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36. </w:t>
            </w:r>
            <w:r>
              <w:rPr>
                <w:rStyle w:val="DefaultParagraphFont"/>
                <w:rFonts w:ascii="Times New Roman" w:eastAsia="Times New Roman" w:hAnsi="Times New Roman" w:cs="Times New Roman"/>
                <w:b w:val="0"/>
                <w:bCs w:val="0"/>
                <w:i w:val="0"/>
                <w:iCs w:val="0"/>
                <w:smallCaps w:val="0"/>
                <w:color w:val="000000"/>
                <w:sz w:val="24"/>
                <w:szCs w:val="24"/>
                <w:bdr w:val="nil"/>
                <w:rtl w:val="0"/>
              </w:rPr>
              <w:t>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0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composed of many types of tissues.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found in plants and animals, but not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the smallest entity studied by biologists.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 be building blocks for complex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must contain DNA within a nucleus.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37. 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a tree of life.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70"/>
                <w:sz w:val="24"/>
                <w:szCs w:val="24"/>
                <w:bdr w:val="nil"/>
                <w:rtl w:val="0"/>
              </w:rPr>
              <w:pict>
                <v:shape id="_x0000_i1029" type="#_x0000_t75" style="height:282pt;width:419.25pt">
                  <v:imagedata r:id="rId6"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What is one conclusion that you can draw from the figure?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86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Plants are more closely related to Archaea than they are to animals.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Animals are more closely related to fungi than they are to plants.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Animals and plants belong to different domains.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 are found only in plants.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 evolved before mitochondria.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a tree of life.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70"/>
                <w:sz w:val="24"/>
                <w:szCs w:val="24"/>
                <w:bdr w:val="nil"/>
                <w:rtl w:val="0"/>
              </w:rPr>
              <w:pict>
                <v:shape id="_x0000_i1030" type="#_x0000_t75" style="height:282pt;width:419.25pt">
                  <v:imagedata r:id="rId6"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From the figure you can conclude that plants evolved from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protists.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endosymbiotic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Archaea.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a tree of life.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70"/>
                <w:sz w:val="24"/>
                <w:szCs w:val="24"/>
                <w:bdr w:val="nil"/>
                <w:rtl w:val="0"/>
              </w:rPr>
              <w:pict>
                <v:shape id="_x0000_i1031" type="#_x0000_t75" style="height:282pt;width:419.25pt">
                  <v:imagedata r:id="rId6"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If the estimated numbers in the figure are accurate, you can conclude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2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more animal species exist than species of plants or fungi.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most Archaea species have been described.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more species of fungi exist than species of animals.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fewer species remain to be described than have already been described.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are more species of protists than any other group.</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a tree of life.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70"/>
                <w:sz w:val="24"/>
                <w:szCs w:val="24"/>
                <w:bdr w:val="nil"/>
                <w:rtl w:val="0"/>
              </w:rPr>
              <w:pict>
                <v:shape id="_x0000_i1032" type="#_x0000_t75" style="height:282pt;width:419.25pt">
                  <v:imagedata r:id="rId6"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concerning the figure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3"/>
              <w:gridCol w:w="80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protists are more closely related to other protists than they are to other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one domain includes single-celled prokaryotes.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 domains had endosymbiotic events leading to the formation of mitochondria and chloroplasts.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three domains split from a common ancestor.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 domains include multicellular organisms.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41. </w:t>
            </w:r>
            <w:r>
              <w:rPr>
                <w:rStyle w:val="DefaultParagraphFont"/>
                <w:rFonts w:ascii="Times New Roman" w:eastAsia="Times New Roman" w:hAnsi="Times New Roman" w:cs="Times New Roman"/>
                <w:b w:val="0"/>
                <w:bCs w:val="0"/>
                <w:i w:val="0"/>
                <w:iCs w:val="0"/>
                <w:smallCaps w:val="0"/>
                <w:color w:val="000000"/>
                <w:sz w:val="24"/>
                <w:szCs w:val="24"/>
                <w:bdr w:val="nil"/>
                <w:rtl w:val="0"/>
              </w:rPr>
              <w:t>A phylogenetic tree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classifies all plant species based on their habitats.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diagrams the evolutionary history of a particular group of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based on binomial nomenclature.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catalogs fossil plants.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uses genome sequencing data.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42. </w:t>
            </w:r>
            <w:r>
              <w:rPr>
                <w:rStyle w:val="DefaultParagraphFont"/>
                <w:rFonts w:ascii="Times New Roman" w:eastAsia="Times New Roman" w:hAnsi="Times New Roman" w:cs="Times New Roman"/>
                <w:b w:val="0"/>
                <w:bCs w:val="0"/>
                <w:i w:val="0"/>
                <w:iCs w:val="0"/>
                <w:smallCaps w:val="0"/>
                <w:color w:val="000000"/>
                <w:sz w:val="24"/>
                <w:szCs w:val="24"/>
                <w:bdr w:val="nil"/>
                <w:rtl w:val="0"/>
              </w:rPr>
              <w:t>Plants are _______ organisms that are _______ of oxygen production.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7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eukaryotic unicellular; capable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eukaryotic multicellular; incapable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prokaryotic multicellular; capable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prokaryotic unicellular; incapable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eukaryotic multicellular; capable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43. </w:t>
            </w:r>
            <w:r>
              <w:rPr>
                <w:rStyle w:val="DefaultParagraphFont"/>
                <w:rFonts w:ascii="Times New Roman" w:eastAsia="Times New Roman" w:hAnsi="Times New Roman" w:cs="Times New Roman"/>
                <w:b w:val="0"/>
                <w:bCs w:val="0"/>
                <w:i w:val="0"/>
                <w:iCs w:val="0"/>
                <w:smallCaps w:val="0"/>
                <w:color w:val="000000"/>
                <w:sz w:val="24"/>
                <w:szCs w:val="24"/>
                <w:bdr w:val="nil"/>
                <w:rtl w:val="0"/>
              </w:rPr>
              <w:t>Biologists have organized the diversity of life into three domains based largely 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3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physical similarities.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ecological niches.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chronological order.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molecular data.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numbers of species.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44. </w:t>
            </w:r>
            <w:r>
              <w:rPr>
                <w:rStyle w:val="DefaultParagraphFont"/>
                <w:rFonts w:ascii="Times New Roman" w:eastAsia="Times New Roman" w:hAnsi="Times New Roman" w:cs="Times New Roman"/>
                <w:b w:val="0"/>
                <w:bCs w:val="0"/>
                <w:i w:val="0"/>
                <w:iCs w:val="0"/>
                <w:smallCaps w:val="0"/>
                <w:color w:val="000000"/>
                <w:sz w:val="24"/>
                <w:szCs w:val="24"/>
                <w:bdr w:val="nil"/>
                <w:rtl w:val="0"/>
              </w:rPr>
              <w:t>While going through a museum, you see the fossilized skeletons of the organisms listed below. Which one is a member of the genus that is our closest relative?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8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Chimpanzee (</w:t>
                  </w:r>
                  <w:r>
                    <w:rPr>
                      <w:rStyle w:val="DefaultParagraphFont"/>
                      <w:rFonts w:ascii="Times New Roman" w:eastAsia="Times New Roman" w:hAnsi="Times New Roman" w:cs="Times New Roman"/>
                      <w:b w:val="0"/>
                      <w:bCs w:val="0"/>
                      <w:i/>
                      <w:iCs/>
                      <w:smallCaps w:val="0"/>
                      <w:color w:val="000000"/>
                      <w:sz w:val="24"/>
                      <w:szCs w:val="24"/>
                      <w:bdr w:val="nil"/>
                      <w:rtl w:val="0"/>
                    </w:rPr>
                    <w:t>Pan troglodytes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Neanderthal </w:t>
                  </w:r>
                  <w:r>
                    <w:rPr>
                      <w:rStyle w:val="DefaultParagraphFont"/>
                      <w:rFonts w:ascii="Times New Roman" w:eastAsia="Times New Roman" w:hAnsi="Times New Roman" w:cs="Times New Roman"/>
                      <w:b w:val="0"/>
                      <w:bCs w:val="0"/>
                      <w:i/>
                      <w:iCs/>
                      <w:smallCaps w:val="0"/>
                      <w:color w:val="000000"/>
                      <w:sz w:val="24"/>
                      <w:szCs w:val="24"/>
                      <w:bdr w:val="nil"/>
                      <w:rtl w:val="0"/>
                    </w:rPr>
                    <w:t>(Homo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neanderthalensis)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Lucy, a member of </w:t>
                  </w:r>
                  <w:r>
                    <w:rPr>
                      <w:rStyle w:val="DefaultParagraphFont"/>
                      <w:rFonts w:ascii="Times New Roman" w:eastAsia="Times New Roman" w:hAnsi="Times New Roman" w:cs="Times New Roman"/>
                      <w:b w:val="0"/>
                      <w:bCs w:val="0"/>
                      <w:i/>
                      <w:iCs/>
                      <w:smallCaps w:val="0"/>
                      <w:color w:val="000000"/>
                      <w:sz w:val="24"/>
                      <w:szCs w:val="24"/>
                      <w:bdr w:val="nil"/>
                      <w:rtl w:val="0"/>
                    </w:rPr>
                    <w:t>Australopithecus afarensis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Gorilla (</w:t>
                  </w:r>
                  <w:r>
                    <w:rPr>
                      <w:rStyle w:val="DefaultParagraphFont"/>
                      <w:rFonts w:ascii="Times New Roman" w:eastAsia="Times New Roman" w:hAnsi="Times New Roman" w:cs="Times New Roman"/>
                      <w:b w:val="0"/>
                      <w:bCs w:val="0"/>
                      <w:i/>
                      <w:iCs/>
                      <w:smallCaps w:val="0"/>
                      <w:color w:val="000000"/>
                      <w:sz w:val="24"/>
                      <w:szCs w:val="24"/>
                      <w:bdr w:val="nil"/>
                      <w:rtl w:val="0"/>
                    </w:rPr>
                    <w:t>Gorilla gorilla</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Gibbon (</w:t>
                  </w:r>
                  <w:r>
                    <w:rPr>
                      <w:rStyle w:val="DefaultParagraphFont"/>
                      <w:rFonts w:ascii="Times New Roman" w:eastAsia="Times New Roman" w:hAnsi="Times New Roman" w:cs="Times New Roman"/>
                      <w:b w:val="0"/>
                      <w:bCs w:val="0"/>
                      <w:i/>
                      <w:iCs/>
                      <w:smallCaps w:val="0"/>
                      <w:color w:val="000000"/>
                      <w:sz w:val="24"/>
                      <w:szCs w:val="24"/>
                      <w:bdr w:val="nil"/>
                      <w:rtl w:val="0"/>
                    </w:rPr>
                    <w:t>Hylobates lar</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scientific names below is written correctly?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homo sapiens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Branta Canadensis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Roundworm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Neanderthalensis homo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Canis lupis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46. </w:t>
            </w:r>
            <w:r>
              <w:rPr>
                <w:rStyle w:val="DefaultParagraphFont"/>
                <w:rFonts w:ascii="Times New Roman" w:eastAsia="Times New Roman" w:hAnsi="Times New Roman" w:cs="Times New Roman"/>
                <w:b w:val="0"/>
                <w:bCs w:val="0"/>
                <w:i w:val="0"/>
                <w:iCs w:val="0"/>
                <w:smallCaps w:val="0"/>
                <w:color w:val="000000"/>
                <w:sz w:val="24"/>
                <w:szCs w:val="24"/>
                <w:bdr w:val="nil"/>
                <w:rtl w:val="0"/>
              </w:rPr>
              <w:t>In looking at prepared slides of organisms from pond water using a microscope, you see a unicellular organism that has genetic material but no nucleus. Which group could this organism possibly belong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2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Fungi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Animals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Protists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47. </w:t>
            </w:r>
            <w:r>
              <w:rPr>
                <w:rStyle w:val="DefaultParagraphFont"/>
                <w:rFonts w:ascii="Times New Roman" w:eastAsia="Times New Roman" w:hAnsi="Times New Roman" w:cs="Times New Roman"/>
                <w:b w:val="0"/>
                <w:bCs w:val="0"/>
                <w:i w:val="0"/>
                <w:iCs w:val="0"/>
                <w:smallCaps w:val="0"/>
                <w:color w:val="000000"/>
                <w:sz w:val="24"/>
                <w:szCs w:val="24"/>
                <w:bdr w:val="nil"/>
                <w:rtl w:val="0"/>
              </w:rPr>
              <w:t>A phylogenetic tree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based on where organisms live.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relies for its construction on evidence from fossils, metabolic processes, and molecular analyses of genomes.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helps us understand the history of the universe.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shows that new species are unrelated to older species.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indicates that organisms within a genus are related but organisms within a domain are not.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48. </w:t>
            </w:r>
            <w:r>
              <w:rPr>
                <w:rStyle w:val="DefaultParagraphFont"/>
                <w:rFonts w:ascii="Times New Roman" w:eastAsia="Times New Roman" w:hAnsi="Times New Roman" w:cs="Times New Roman"/>
                <w:b w:val="0"/>
                <w:bCs w:val="0"/>
                <w:i w:val="0"/>
                <w:iCs w:val="0"/>
                <w:smallCaps w:val="0"/>
                <w:color w:val="000000"/>
                <w:sz w:val="24"/>
                <w:szCs w:val="24"/>
                <w:bdr w:val="nil"/>
                <w:rtl w:val="0"/>
              </w:rPr>
              <w:t>Suppose a space probe is successful in discovering a living organism on a distant planet. Which would be the best approach to collect data that would show whether this organism shares a common origin with Earth organisms?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9"/>
              <w:gridCol w:w="803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Observe the organism's reproduction rate.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Test the organism's ability to adapt to an Earth environment.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Analyze the chemical makeup of the organism's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Determine whether the organism can use oxygen in its metabolism.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Investigate whether a population of that type of organism can undergo evolutionary change.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49. </w:t>
            </w:r>
            <w:r>
              <w:rPr>
                <w:rStyle w:val="DefaultParagraphFont"/>
                <w:rFonts w:ascii="Times New Roman" w:eastAsia="Times New Roman" w:hAnsi="Times New Roman" w:cs="Times New Roman"/>
                <w:b w:val="0"/>
                <w:bCs w:val="0"/>
                <w:i w:val="0"/>
                <w:iCs w:val="0"/>
                <w:smallCaps w:val="0"/>
                <w:color w:val="000000"/>
                <w:sz w:val="24"/>
                <w:szCs w:val="24"/>
                <w:bdr w:val="nil"/>
                <w:rtl w:val="0"/>
              </w:rPr>
              <w:t>By studying yeasts, we can discover facts about human cells because yeasts and humans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4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both prokaryotes.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share a common viral ancestor.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contain the same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use chloroplasts to make sugars.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use the same genetic code.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list represents a correct ordering of the levels of complexity at which life is studied, from most simple to most complex?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5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Community, population, organism, organ, tissue,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organ, tissue, organism, population, 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tissue, organ, organism, population, 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tissue, organ, population, organism, 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Tissue, organ, cell, population, organism, community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51. </w:t>
            </w:r>
            <w:r>
              <w:rPr>
                <w:rStyle w:val="DefaultParagraphFont"/>
                <w:rFonts w:ascii="Times New Roman" w:eastAsia="Times New Roman" w:hAnsi="Times New Roman" w:cs="Times New Roman"/>
                <w:b w:val="0"/>
                <w:bCs w:val="0"/>
                <w:i w:val="0"/>
                <w:iCs w:val="0"/>
                <w:smallCaps w:val="0"/>
                <w:color w:val="000000"/>
                <w:sz w:val="24"/>
                <w:szCs w:val="24"/>
                <w:bdr w:val="nil"/>
                <w:rtl w:val="0"/>
              </w:rPr>
              <w:t>A group of cells that work together to carry out a similar function is known as a(n)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4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tissue.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unicellular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52. 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61"/>
                <w:sz w:val="24"/>
                <w:szCs w:val="24"/>
                <w:bdr w:val="nil"/>
                <w:rtl w:val="0"/>
              </w:rPr>
              <w:pict>
                <v:shape id="_x0000_i1033" type="#_x0000_t75" style="height:273pt;width:269.25pt">
                  <v:imagedata r:id="rId7"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In this image, what is the largest (highest) level of biological organization that is visible?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Landscape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Biosphere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Population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53. 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261"/>
                <w:sz w:val="24"/>
                <w:szCs w:val="24"/>
                <w:bdr w:val="nil"/>
                <w:rtl w:val="0"/>
              </w:rPr>
              <w:pict>
                <v:shape id="_x0000_i1034" type="#_x0000_t75" style="height:273pt;width:269.25pt">
                  <v:imagedata r:id="rId7"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In this image, what is the </w:t>
            </w:r>
            <w:r>
              <w:rPr>
                <w:rStyle w:val="DefaultParagraphFont"/>
                <w:rFonts w:ascii="Times New Roman" w:eastAsia="Times New Roman" w:hAnsi="Times New Roman" w:cs="Times New Roman"/>
                <w:b w:val="0"/>
                <w:bCs w:val="0"/>
                <w:i/>
                <w:iCs/>
                <w:smallCaps w:val="0"/>
                <w:color w:val="000000"/>
                <w:sz w:val="24"/>
                <w:szCs w:val="24"/>
                <w:bdr w:val="nil"/>
                <w:rtl w:val="0"/>
              </w:rPr>
              <w:t>smallest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lowest</w:t>
            </w:r>
            <w:r>
              <w:rPr>
                <w:rStyle w:val="DefaultParagraphFont"/>
                <w:rFonts w:ascii="Times New Roman" w:eastAsia="Times New Roman" w:hAnsi="Times New Roman" w:cs="Times New Roman"/>
                <w:b w:val="0"/>
                <w:bCs w:val="0"/>
                <w:i w:val="0"/>
                <w:iCs w:val="0"/>
                <w:smallCaps w:val="0"/>
                <w:color w:val="000000"/>
                <w:sz w:val="24"/>
                <w:szCs w:val="24"/>
                <w:bdr w:val="nil"/>
                <w:rtl w:val="0"/>
              </w:rPr>
              <w:t>) level of biological organization that is visible?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Molecule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Population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54. </w:t>
            </w:r>
            <w:r>
              <w:rPr>
                <w:rStyle w:val="DefaultParagraphFont"/>
                <w:rFonts w:ascii="Times New Roman" w:eastAsia="Times New Roman" w:hAnsi="Times New Roman" w:cs="Times New Roman"/>
                <w:b w:val="0"/>
                <w:bCs w:val="0"/>
                <w:i w:val="0"/>
                <w:iCs w:val="0"/>
                <w:smallCaps w:val="0"/>
                <w:color w:val="000000"/>
                <w:sz w:val="24"/>
                <w:szCs w:val="24"/>
                <w:bdr w:val="nil"/>
                <w:rtl w:val="0"/>
              </w:rPr>
              <w:t>The cells in your body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8"/>
              <w:gridCol w:w="800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static once your body reaches maturity.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replace molecules throughout your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use energy when you are awake but not when you are asleep.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break down and rebuild proteins slowly over a matter of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release hydrogen from food and combine it with water to create carbon dioxide.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55. 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a community containing voles, grass, owls, and foxes. In this community, interactions determine the number of voles.</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134"/>
                <w:sz w:val="24"/>
                <w:szCs w:val="24"/>
                <w:bdr w:val="nil"/>
                <w:rtl w:val="0"/>
              </w:rPr>
              <w:pict>
                <v:shape id="_x0000_i1035" type="#_x0000_t75" style="height:145.5pt;width:415.5pt">
                  <v:imagedata r:id="rId8"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What would initially happen to this community if foxes were removed?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23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number of owls would diminish.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number of voles would diminish.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abundance of grass would increase.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community would collapse.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number of voles would increase.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56. </w:t>
            </w:r>
            <w:r>
              <w:rPr>
                <w:rStyle w:val="DefaultParagraphFont"/>
                <w:rFonts w:ascii="Times New Roman" w:eastAsia="Times New Roman" w:hAnsi="Times New Roman" w:cs="Times New Roman"/>
                <w:b w:val="0"/>
                <w:bCs w:val="0"/>
                <w:i w:val="0"/>
                <w:iCs w:val="0"/>
                <w:smallCaps w:val="0"/>
                <w:color w:val="000000"/>
                <w:sz w:val="24"/>
                <w:szCs w:val="24"/>
                <w:bdr w:val="nil"/>
                <w:rtl w:val="0"/>
              </w:rPr>
              <w:t>A systems analysis approach to understanding how biological systems function is used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predict how a complicated metabolic network will change over time.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analyze the fossil record.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indicate phylogenetic relationships.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determine the age of Earth.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examine organelles within a 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57. </w:t>
            </w:r>
            <w:r>
              <w:rPr>
                <w:rStyle w:val="DefaultParagraphFont"/>
                <w:rFonts w:ascii="Times New Roman" w:eastAsia="Times New Roman" w:hAnsi="Times New Roman" w:cs="Times New Roman"/>
                <w:b w:val="0"/>
                <w:bCs w:val="0"/>
                <w:i w:val="0"/>
                <w:iCs w:val="0"/>
                <w:smallCaps w:val="0"/>
                <w:color w:val="000000"/>
                <w:sz w:val="24"/>
                <w:szCs w:val="24"/>
                <w:bdr w:val="nil"/>
                <w:rtl w:val="0"/>
              </w:rPr>
              <w:t>Your body constitutes a system of organized units controlling your internal environment, such as the concentration of Na</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your blood. If this concentration falls below normal, you would have hyponatremia, a condition that can cause headaches, mental confusion, and even seizures. Which event would most likely cause hyponatremia?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5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Gut cells absorbing too much Na</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from food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Kidney cells absorbing too much Na</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from urine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Sweating profusely, followed by drinking large quantities of water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Producing increased amounts of urine after drinking several cups of coffee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Kidney cells excreting Na</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into the urine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58. </w:t>
            </w:r>
            <w:r>
              <w:rPr>
                <w:rStyle w:val="DefaultParagraphFont"/>
                <w:rFonts w:ascii="Times New Roman" w:eastAsia="Times New Roman" w:hAnsi="Times New Roman" w:cs="Times New Roman"/>
                <w:b w:val="0"/>
                <w:bCs w:val="0"/>
                <w:i w:val="0"/>
                <w:iCs w:val="0"/>
                <w:smallCaps w:val="0"/>
                <w:color w:val="000000"/>
                <w:sz w:val="24"/>
                <w:szCs w:val="24"/>
                <w:bdr w:val="nil"/>
                <w:rtl w:val="0"/>
              </w:rPr>
              <w:t>Your fat cells secrete a hormone called leptin, and the amount produced is proportional to the amount of body fat you have. This hormone is called a "satiety hormone" because it signals your brain that you are full, and thereby helps to regulate energy balance by inhibiting hunger. This is an example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 regulation.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positive feedback.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cellular-level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computational model.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negative feedback.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59. </w:t>
            </w:r>
            <w:r>
              <w:rPr>
                <w:rStyle w:val="DefaultParagraphFont"/>
                <w:rFonts w:ascii="Times New Roman" w:eastAsia="Times New Roman" w:hAnsi="Times New Roman" w:cs="Times New Roman"/>
                <w:b w:val="0"/>
                <w:bCs w:val="0"/>
                <w:i w:val="0"/>
                <w:iCs w:val="0"/>
                <w:smallCaps w:val="0"/>
                <w:color w:val="000000"/>
                <w:sz w:val="24"/>
                <w:szCs w:val="24"/>
                <w:bdr w:val="nil"/>
                <w:rtl w:val="0"/>
              </w:rPr>
              <w:t>During childbirth, the hormone oxytocin causes uterine contractions. These contractions move the baby toward the birth canal (vagina), where it pushes on pressure-sensing receptors. These receptors signal the mother's hypothalamus to produce more oxytocin, which in turn increases the uterine contractions. This is an example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 regulation.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positive feedback.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cellular-level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computational model.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negative feedback.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60. </w:t>
            </w:r>
            <w:r>
              <w:rPr>
                <w:rStyle w:val="DefaultParagraphFont"/>
                <w:rFonts w:ascii="Times New Roman" w:eastAsia="Times New Roman" w:hAnsi="Times New Roman" w:cs="Times New Roman"/>
                <w:b w:val="0"/>
                <w:bCs w:val="0"/>
                <w:i w:val="0"/>
                <w:iCs w:val="0"/>
                <w:smallCaps w:val="0"/>
                <w:color w:val="000000"/>
                <w:sz w:val="24"/>
                <w:szCs w:val="24"/>
                <w:bdr w:val="nil"/>
                <w:rtl w:val="0"/>
              </w:rPr>
              <w:t>Genes are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nucleotides that code for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segments of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sequences of DNA that code for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static and do not change over time.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each made up of billions of nucleotides.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61. </w:t>
            </w:r>
            <w:r>
              <w:rPr>
                <w:rStyle w:val="DefaultParagraphFont"/>
                <w:rFonts w:ascii="Times New Roman" w:eastAsia="Times New Roman" w:hAnsi="Times New Roman" w:cs="Times New Roman"/>
                <w:b w:val="0"/>
                <w:bCs w:val="0"/>
                <w:i w:val="0"/>
                <w:iCs w:val="0"/>
                <w:smallCaps w:val="0"/>
                <w:color w:val="000000"/>
                <w:sz w:val="24"/>
                <w:szCs w:val="24"/>
                <w:bdr w:val="nil"/>
                <w:rtl w:val="0"/>
              </w:rPr>
              <w:t>The information needed to produce proteins is contained in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3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nutrients.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tissues.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evolution.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62. 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DNA as life's "blueprint."</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327"/>
                <w:sz w:val="24"/>
                <w:szCs w:val="24"/>
                <w:bdr w:val="nil"/>
                <w:rtl w:val="0"/>
              </w:rPr>
              <w:pict>
                <v:shape id="_x0000_i1036" type="#_x0000_t75" style="height:339pt;width:317.25pt">
                  <v:imagedata r:id="rId9"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is supported by evidence presented in the figure?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6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is made out of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Genes are made out of single nucleotides.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is made out of two strands of nucleotides.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are made out of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are made out of a single string of nucleotides.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63. </w:t>
            </w:r>
            <w:r>
              <w:rPr>
                <w:rStyle w:val="DefaultParagraphFont"/>
                <w:rFonts w:ascii="Times New Roman" w:eastAsia="Times New Roman" w:hAnsi="Times New Roman" w:cs="Times New Roman"/>
                <w:b w:val="0"/>
                <w:bCs w:val="0"/>
                <w:i w:val="0"/>
                <w:iCs w:val="0"/>
                <w:smallCaps w:val="0"/>
                <w:color w:val="000000"/>
                <w:sz w:val="24"/>
                <w:szCs w:val="24"/>
                <w:bdr w:val="nil"/>
                <w:rtl w:val="0"/>
              </w:rPr>
              <w:t>Mutations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1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occur in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alterations in an organism's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not caused by chemicals.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usually improve the function of the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not passed on from one generation to the next.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64. </w:t>
            </w:r>
            <w:r>
              <w:rPr>
                <w:rStyle w:val="DefaultParagraphFont"/>
                <w:rFonts w:ascii="Times New Roman" w:eastAsia="Times New Roman" w:hAnsi="Times New Roman" w:cs="Times New Roman"/>
                <w:b w:val="0"/>
                <w:bCs w:val="0"/>
                <w:i w:val="0"/>
                <w:iCs w:val="0"/>
                <w:smallCaps w:val="0"/>
                <w:color w:val="000000"/>
                <w:sz w:val="24"/>
                <w:szCs w:val="24"/>
                <w:bdr w:val="nil"/>
                <w:rtl w:val="0"/>
              </w:rPr>
              <w:t>If a mutation arises spontaneously in one of your blood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1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you can pass that mutation on to your offspring.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would most likely improve the function of that blood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blood cell is evolving.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could have been caused by exposure to radiation.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will be passed on to all the other cells in your body.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65. </w:t>
            </w:r>
            <w:r>
              <w:rPr>
                <w:rStyle w:val="DefaultParagraphFont"/>
                <w:rFonts w:ascii="Times New Roman" w:eastAsia="Times New Roman" w:hAnsi="Times New Roman" w:cs="Times New Roman"/>
                <w:b w:val="0"/>
                <w:bCs w:val="0"/>
                <w:i w:val="0"/>
                <w:iCs w:val="0"/>
                <w:smallCaps w:val="0"/>
                <w:color w:val="000000"/>
                <w:sz w:val="24"/>
                <w:szCs w:val="24"/>
                <w:bdr w:val="nil"/>
                <w:rtl w:val="0"/>
              </w:rPr>
              <w:t>The exposure of DNA to excessive levels of ultraviolet radiation produces dimers of thymine (a nucleotide); if unrepaired, these can lead to production of skin cancer. This mutation would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3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have no effect on genes.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have no effect on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affect both genes and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affect only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affect only genes.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trait or function is the same in muscle cells and brain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9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function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Extracellular environment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Expressed genes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formed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67. </w:t>
            </w:r>
            <w:r>
              <w:rPr>
                <w:rStyle w:val="DefaultParagraphFont"/>
                <w:rFonts w:ascii="Times New Roman" w:eastAsia="Times New Roman" w:hAnsi="Times New Roman" w:cs="Times New Roman"/>
                <w:b w:val="0"/>
                <w:bCs w:val="0"/>
                <w:i w:val="0"/>
                <w:iCs w:val="0"/>
                <w:smallCaps w:val="0"/>
                <w:color w:val="000000"/>
                <w:sz w:val="24"/>
                <w:szCs w:val="24"/>
                <w:bdr w:val="nil"/>
                <w:rtl w:val="0"/>
              </w:rPr>
              <w:t>The sequencing of the human genome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started at the beginning of 2001 but has not yet been completed.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not possible, because the human genome is too large.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involved figuring out the order of approximately 1000 nucleotides.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revealed that humans have fewer genes than expected.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will allow us to compare the human genome with that of other primates but not other organisms such as roundworms.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68. </w:t>
            </w:r>
            <w:r>
              <w:rPr>
                <w:rStyle w:val="DefaultParagraphFont"/>
                <w:rFonts w:ascii="Times New Roman" w:eastAsia="Times New Roman" w:hAnsi="Times New Roman" w:cs="Times New Roman"/>
                <w:b w:val="0"/>
                <w:bCs w:val="0"/>
                <w:i w:val="0"/>
                <w:iCs w:val="0"/>
                <w:smallCaps w:val="0"/>
                <w:color w:val="000000"/>
                <w:sz w:val="24"/>
                <w:szCs w:val="24"/>
                <w:bdr w:val="nil"/>
                <w:rtl w:val="0"/>
              </w:rPr>
              <w:t>Evolution is the change in the genetic makeup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0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cells within an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organs within an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populations of organisms over time.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fossils from the distant past.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future organisms within the biosphere.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69. </w:t>
            </w:r>
            <w:r>
              <w:rPr>
                <w:rStyle w:val="DefaultParagraphFont"/>
                <w:rFonts w:ascii="Times New Roman" w:eastAsia="Times New Roman" w:hAnsi="Times New Roman" w:cs="Times New Roman"/>
                <w:b w:val="0"/>
                <w:bCs w:val="0"/>
                <w:i w:val="0"/>
                <w:iCs w:val="0"/>
                <w:smallCaps w:val="0"/>
                <w:color w:val="000000"/>
                <w:sz w:val="24"/>
                <w:szCs w:val="24"/>
                <w:bdr w:val="nil"/>
                <w:rtl w:val="0"/>
              </w:rPr>
              <w:t>The ultimate source of new genetic variation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6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perfect replication of the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artificial selection.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mutations in the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structural adaptations.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70. </w:t>
            </w:r>
            <w:r>
              <w:rPr>
                <w:rStyle w:val="DefaultParagraphFont"/>
                <w:rFonts w:ascii="Times New Roman" w:eastAsia="Times New Roman" w:hAnsi="Times New Roman" w:cs="Times New Roman"/>
                <w:b w:val="0"/>
                <w:bCs w:val="0"/>
                <w:i w:val="0"/>
                <w:iCs w:val="0"/>
                <w:smallCaps w:val="0"/>
                <w:color w:val="000000"/>
                <w:sz w:val="24"/>
                <w:szCs w:val="24"/>
                <w:bdr w:val="nil"/>
                <w:rtl w:val="0"/>
              </w:rPr>
              <w:t>Populations of organisms have been able to inhabit a wide variety of environments on Earth because they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4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have a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contain organelles.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carry out photosynthesis.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adapt through evolution.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similar to model organisms.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71. </w:t>
            </w:r>
            <w:r>
              <w:rPr>
                <w:rStyle w:val="DefaultParagraphFont"/>
                <w:rFonts w:ascii="Times New Roman" w:eastAsia="Times New Roman" w:hAnsi="Times New Roman" w:cs="Times New Roman"/>
                <w:b w:val="0"/>
                <w:bCs w:val="0"/>
                <w:i w:val="0"/>
                <w:iCs w:val="0"/>
                <w:smallCaps w:val="0"/>
                <w:color w:val="000000"/>
                <w:sz w:val="24"/>
                <w:szCs w:val="24"/>
                <w:bdr w:val="nil"/>
                <w:rtl w:val="0"/>
              </w:rPr>
              <w:t>In formulating his theory of evolution, Darwin used information available to him through observation and common knowledge, including the knowledge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offspring differ from their parents and that populations of species display variation.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genes are the basis for inheritance and that mutations in DNA lead to evolutionary change.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populations do not change over time, though individuals within a population do.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fossil record includes all forms of present-day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cells pass on their genetic material through cell division and all cells within an organism have the same genome.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72. </w:t>
            </w:r>
            <w:r>
              <w:rPr>
                <w:rStyle w:val="DefaultParagraphFont"/>
                <w:rFonts w:ascii="Times New Roman" w:eastAsia="Times New Roman" w:hAnsi="Times New Roman" w:cs="Times New Roman"/>
                <w:b w:val="0"/>
                <w:bCs w:val="0"/>
                <w:i w:val="0"/>
                <w:iCs w:val="0"/>
                <w:smallCaps w:val="0"/>
                <w:color w:val="000000"/>
                <w:sz w:val="24"/>
                <w:szCs w:val="24"/>
                <w:bdr w:val="nil"/>
                <w:rtl w:val="0"/>
              </w:rPr>
              <w:t>Darwin noted that all populations have _______ potential to grow, but in nature most populations _______ over time.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3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limited; are stable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unlimited; grow slowly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limited; fluctuate unpredictably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unlimited; do not have unchecked growth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limited; decrease in growth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73. </w:t>
            </w:r>
            <w:r>
              <w:rPr>
                <w:rStyle w:val="DefaultParagraphFont"/>
                <w:rFonts w:ascii="Times New Roman" w:eastAsia="Times New Roman" w:hAnsi="Times New Roman" w:cs="Times New Roman"/>
                <w:b w:val="0"/>
                <w:bCs w:val="0"/>
                <w:i w:val="0"/>
                <w:iCs w:val="0"/>
                <w:smallCaps w:val="0"/>
                <w:color w:val="000000"/>
                <w:sz w:val="24"/>
                <w:szCs w:val="24"/>
                <w:bdr w:val="nil"/>
                <w:rtl w:val="0"/>
              </w:rPr>
              <w:t>Natural selection acts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5"/>
              <w:gridCol w:w="80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by causing mutations in the genome.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by producing structural and functional changes within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through differential probabilities of survival and reproductive success.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through the selection of breeding pairs that produce offspring with specialized characteristics.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by allowing unlimited growth of populations.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74. </w:t>
            </w:r>
            <w:r>
              <w:rPr>
                <w:rStyle w:val="DefaultParagraphFont"/>
                <w:rFonts w:ascii="Times New Roman" w:eastAsia="Times New Roman" w:hAnsi="Times New Roman" w:cs="Times New Roman"/>
                <w:b w:val="0"/>
                <w:bCs w:val="0"/>
                <w:i w:val="0"/>
                <w:iCs w:val="0"/>
                <w:smallCaps w:val="0"/>
                <w:color w:val="000000"/>
                <w:sz w:val="24"/>
                <w:szCs w:val="24"/>
                <w:bdr w:val="nil"/>
                <w:rtl w:val="0"/>
              </w:rPr>
              <w:t>Darwin referred to the differential reproductive success of individuals with particular variations as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4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evolution.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artificial selection.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cell theory.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natural selection.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inheritance of acquired characteristics.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one of the key points in Darwin's explanation of evolution?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biological structures most likely to be inherited are those that have become best suited to the environment through constant use.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mutations that occur are those that will help future generations fit more successfully into their environments.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Any trait that confers even a small increase in the probability that its possessor will survive and reproduce will be strongly favored and will spread through the population.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Genes change in order to help organisms cope with problems encountered within their environments.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Extinction is nature's way of weeding out undeserving organisms.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76. </w:t>
            </w:r>
            <w:r>
              <w:rPr>
                <w:rStyle w:val="DefaultParagraphFont"/>
                <w:rFonts w:ascii="Times New Roman" w:eastAsia="Times New Roman" w:hAnsi="Times New Roman" w:cs="Times New Roman"/>
                <w:b w:val="0"/>
                <w:bCs w:val="0"/>
                <w:i w:val="0"/>
                <w:iCs w:val="0"/>
                <w:smallCaps w:val="0"/>
                <w:color w:val="000000"/>
                <w:sz w:val="24"/>
                <w:szCs w:val="24"/>
                <w:bdr w:val="nil"/>
                <w:rtl w:val="0"/>
              </w:rPr>
              <w:t>The toe pads of tree frogs and the webbed feet of aquatic frogs are examples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8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behavioral traits.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structural adaptations.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sexually selected traits.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artificially selected traits.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proximate explanations.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77. </w:t>
            </w:r>
            <w:r>
              <w:rPr>
                <w:rStyle w:val="DefaultParagraphFont"/>
                <w:rFonts w:ascii="Times New Roman" w:eastAsia="Times New Roman" w:hAnsi="Times New Roman" w:cs="Times New Roman"/>
                <w:b w:val="0"/>
                <w:bCs w:val="0"/>
                <w:i w:val="0"/>
                <w:iCs w:val="0"/>
                <w:smallCaps w:val="0"/>
                <w:color w:val="000000"/>
                <w:sz w:val="24"/>
                <w:szCs w:val="24"/>
                <w:bdr w:val="nil"/>
                <w:rtl w:val="0"/>
              </w:rPr>
              <w:t>Evolution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relevant only to the study of biology.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change in the genetic makeup of a population through time.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change in protein expression of a population through time.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not influenced by natural selection.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seen only in fossil evidence.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evolution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diversity of life depends on the existence of similar environments and ecological communities throughout the globe.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Sexual selection contributes to the diversity of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Earth has existed and changed over a few thousand years, at most.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ancestral forms of life were very similar to organisms that currently exist.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Some organisms that exist do not share common ancestors with other organisms.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79. </w:t>
            </w:r>
            <w:r>
              <w:rPr>
                <w:rStyle w:val="DefaultParagraphFont"/>
                <w:rFonts w:ascii="Times New Roman" w:eastAsia="Times New Roman" w:hAnsi="Times New Roman" w:cs="Times New Roman"/>
                <w:b w:val="0"/>
                <w:bCs w:val="0"/>
                <w:i w:val="0"/>
                <w:iCs w:val="0"/>
                <w:smallCaps w:val="0"/>
                <w:color w:val="000000"/>
                <w:sz w:val="24"/>
                <w:szCs w:val="24"/>
                <w:bdr w:val="nil"/>
                <w:rtl w:val="0"/>
              </w:rPr>
              <w:t>Evolutionary theory is 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2"/>
              <w:gridCol w:w="801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hypothesis based on theories.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historical model showing how organisms changed in the ancient past.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body of facts that allows us to make predictions.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useful tool for long-term predictions, but it is not useful for short-term predictions.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set of mechanisms that explains exactly how biological populations change over time.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80. </w:t>
            </w:r>
            <w:r>
              <w:rPr>
                <w:rStyle w:val="DefaultParagraphFont"/>
                <w:rFonts w:ascii="Times New Roman" w:eastAsia="Times New Roman" w:hAnsi="Times New Roman" w:cs="Times New Roman"/>
                <w:b w:val="0"/>
                <w:bCs w:val="0"/>
                <w:i w:val="0"/>
                <w:iCs w:val="0"/>
                <w:smallCaps w:val="0"/>
                <w:color w:val="000000"/>
                <w:sz w:val="24"/>
                <w:szCs w:val="24"/>
                <w:bdr w:val="nil"/>
                <w:rtl w:val="0"/>
              </w:rPr>
              <w:t>A scientist walking by a pristine stream, and then a polluted pond below a mill, observes that fish are present in the stream but not in the pond. The scientist then says, "polluted water kills fish." This statement is an example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evaluation of experiment results.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scientific inquiry.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quantifiable data.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fact.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81. </w:t>
            </w:r>
            <w:r>
              <w:rPr>
                <w:rStyle w:val="DefaultParagraphFont"/>
                <w:rFonts w:ascii="Times New Roman" w:eastAsia="Times New Roman" w:hAnsi="Times New Roman" w:cs="Times New Roman"/>
                <w:b w:val="0"/>
                <w:bCs w:val="0"/>
                <w:i w:val="0"/>
                <w:iCs w:val="0"/>
                <w:smallCaps w:val="0"/>
                <w:color w:val="000000"/>
                <w:sz w:val="24"/>
                <w:szCs w:val="24"/>
                <w:bdr w:val="nil"/>
                <w:rtl w:val="0"/>
              </w:rPr>
              <w:t>The main purpose of any single experiment is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1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obtain accurate quantitative measurements.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prove unambiguously that a particular hypothesis is 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avoid a merely comparative analysis.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answer as many key questions as possible.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test a prediction that is based on a hypothesis.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82. </w:t>
            </w:r>
            <w:r>
              <w:rPr>
                <w:rStyle w:val="DefaultParagraphFont"/>
                <w:rFonts w:ascii="Times New Roman" w:eastAsia="Times New Roman" w:hAnsi="Times New Roman" w:cs="Times New Roman"/>
                <w:b w:val="0"/>
                <w:bCs w:val="0"/>
                <w:i w:val="0"/>
                <w:iCs w:val="0"/>
                <w:smallCaps w:val="0"/>
                <w:color w:val="000000"/>
                <w:sz w:val="24"/>
                <w:szCs w:val="24"/>
                <w:bdr w:val="nil"/>
                <w:rtl w:val="0"/>
              </w:rPr>
              <w:t>In scientific methodology, a hypothesis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1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formed before any observations are made.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guess that cannot be tested.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tentative answer to a question that can be tested.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formed after an experiment has been designed.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set of data obtained from an experiment.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the scientific method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After forming a hypothesis, scientists apply logic to make predictions from the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most informative experiments are those that have results that support the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a comparative experiment, a scientist compares groups that differ in terms of a variable that has been manipulated in one of the groups and left unaltered in the other group.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 experiments are valuable when we do not know or cannot control the critical variables.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statistical test of a hypothesis starts with the premise that a significant difference exists between the groups in the study.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usually the first step in a scientific investigation?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Refinement of the experimental design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Designing an experiment to test a prediction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Using statistical tests to evaluate the significance of the results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predictions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observations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85. </w:t>
            </w:r>
            <w:r>
              <w:rPr>
                <w:rStyle w:val="DefaultParagraphFont"/>
                <w:rFonts w:ascii="Times New Roman" w:eastAsia="Times New Roman" w:hAnsi="Times New Roman" w:cs="Times New Roman"/>
                <w:b w:val="0"/>
                <w:bCs w:val="0"/>
                <w:i w:val="0"/>
                <w:iCs w:val="0"/>
                <w:smallCaps w:val="0"/>
                <w:color w:val="000000"/>
                <w:sz w:val="24"/>
                <w:szCs w:val="24"/>
                <w:bdr w:val="nil"/>
                <w:rtl w:val="0"/>
              </w:rPr>
              <w:t>A researcher collected frog and water samples from eight widely separated sites across the United States and studied the incidence of abnormalities in frogs exposed to different levels of the herbicide atrazine. This was a(n) _______ experiment.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comparative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inductive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logic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deductive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86. 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graph showing the results of a study that exposed male frogs to atrazine, a chemical used in killing weeds in agricultural areas.</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134"/>
                <w:sz w:val="24"/>
                <w:szCs w:val="24"/>
                <w:bdr w:val="nil"/>
                <w:rtl w:val="0"/>
              </w:rPr>
              <w:pict>
                <v:shape id="_x0000_i1037" type="#_x0000_t75" style="height:145.5pt;width:5in">
                  <v:imagedata r:id="rId10"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the data in the graph, higher atrazine concentrations do not result in a higher rate of gonadal abnormality. Which conclusion can be drawn from these results?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Low levels of atrazine are not as dangerous to amphibians as high levels of atrazine.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dosage of 15 ppb would cause a rate of abnormality between the one caused by the 0.1 ppb dosage and the one caused by the 25 ppb dosage.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effect of the atrazine exposure is not proportional to the level of exposure.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Atrazine is only hazardous in a natural ecosystem, where it is naturally diluted in the waterways.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Atrazine usage should be banned.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87. </w:t>
            </w:r>
            <w:r>
              <w:rPr>
                <w:rStyle w:val="DefaultParagraphFont"/>
                <w:rFonts w:ascii="Times New Roman" w:eastAsia="Times New Roman" w:hAnsi="Times New Roman" w:cs="Times New Roman"/>
                <w:b w:val="0"/>
                <w:bCs w:val="0"/>
                <w:i w:val="0"/>
                <w:iCs w:val="0"/>
                <w:smallCaps w:val="0"/>
                <w:color w:val="000000"/>
                <w:sz w:val="24"/>
                <w:szCs w:val="24"/>
                <w:bdr w:val="nil"/>
                <w:rtl w:val="0"/>
              </w:rPr>
              <w:t>A scientific hypothesis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4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 be falsified through predictions.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used to make untestable predictions.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based on observations.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cannot be tested by experimentation.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cannot be tested by observational analysis.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88. </w:t>
            </w:r>
            <w:r>
              <w:rPr>
                <w:rStyle w:val="DefaultParagraphFont"/>
                <w:rFonts w:ascii="Times New Roman" w:eastAsia="Times New Roman" w:hAnsi="Times New Roman" w:cs="Times New Roman"/>
                <w:b w:val="0"/>
                <w:bCs w:val="0"/>
                <w:i w:val="0"/>
                <w:iCs w:val="0"/>
                <w:smallCaps w:val="0"/>
                <w:color w:val="000000"/>
                <w:sz w:val="24"/>
                <w:szCs w:val="24"/>
                <w:bdr w:val="nil"/>
                <w:rtl w:val="0"/>
              </w:rPr>
              <w:t>Comparative experiments are designed to answer questions that require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21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experimental groups and control groups.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little or no data collection.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final, definitive answer.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collection of only qualitative data.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observation and comparison rather than controlled variables.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89. </w:t>
            </w:r>
            <w:r>
              <w:rPr>
                <w:rStyle w:val="DefaultParagraphFont"/>
                <w:rFonts w:ascii="Times New Roman" w:eastAsia="Times New Roman" w:hAnsi="Times New Roman" w:cs="Times New Roman"/>
                <w:b w:val="0"/>
                <w:bCs w:val="0"/>
                <w:i w:val="0"/>
                <w:iCs w:val="0"/>
                <w:smallCaps w:val="0"/>
                <w:color w:val="000000"/>
                <w:sz w:val="24"/>
                <w:szCs w:val="24"/>
                <w:bdr w:val="nil"/>
                <w:rtl w:val="0"/>
              </w:rPr>
              <w:t>A biologist listens to frogs singing at a local pond and hypothesizes that the sounds are mating calls. What would be the next step in the hypothesis–prediction method?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Controlling an environment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an observation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Forming a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a prediction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Testing a prediction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90. </w:t>
            </w:r>
            <w:r>
              <w:rPr>
                <w:rStyle w:val="DefaultParagraphFont"/>
                <w:rFonts w:ascii="Times New Roman" w:eastAsia="Times New Roman" w:hAnsi="Times New Roman" w:cs="Times New Roman"/>
                <w:b w:val="0"/>
                <w:bCs w:val="0"/>
                <w:i w:val="0"/>
                <w:iCs w:val="0"/>
                <w:smallCaps w:val="0"/>
                <w:color w:val="000000"/>
                <w:sz w:val="24"/>
                <w:szCs w:val="24"/>
                <w:bdr w:val="nil"/>
                <w:rtl w:val="0"/>
              </w:rPr>
              <w:t>A biologist hypothesizes that the sounds made by lions at night in the Serengeti are territoriality calls and predicts that two lions inhabiting the same territory will roar even louder. She selects an area inhabited by one lion, records its calls, and plays them back in the same area. She records her observations, and notes that the lion does indeed roar more often as a result of this experiment. What would be the next step in the hypothesis–prediction method?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6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Asking new questions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an observation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Forming a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Making a prediction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Testing a prediction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91. </w:t>
            </w:r>
            <w:r>
              <w:rPr>
                <w:rStyle w:val="DefaultParagraphFont"/>
                <w:rFonts w:ascii="Times New Roman" w:eastAsia="Times New Roman" w:hAnsi="Times New Roman" w:cs="Times New Roman"/>
                <w:b w:val="0"/>
                <w:bCs w:val="0"/>
                <w:i w:val="0"/>
                <w:iCs w:val="0"/>
                <w:smallCaps w:val="0"/>
                <w:color w:val="000000"/>
                <w:sz w:val="24"/>
                <w:szCs w:val="24"/>
                <w:bdr w:val="nil"/>
                <w:rtl w:val="0"/>
              </w:rPr>
              <w:t>The advantage of controlled scientific experiments is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7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variables except one are held constant.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hypothesis can be proven 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patterns can be predicted.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investigations can be carried out in the field.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massive amount of data can be synthesized.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92. </w:t>
            </w:r>
            <w:r>
              <w:rPr>
                <w:rStyle w:val="DefaultParagraphFont"/>
                <w:rFonts w:ascii="Times New Roman" w:eastAsia="Times New Roman" w:hAnsi="Times New Roman" w:cs="Times New Roman"/>
                <w:b w:val="0"/>
                <w:bCs w:val="0"/>
                <w:i w:val="0"/>
                <w:iCs w:val="0"/>
                <w:smallCaps w:val="0"/>
                <w:color w:val="000000"/>
                <w:sz w:val="24"/>
                <w:szCs w:val="24"/>
                <w:bdr w:val="nil"/>
                <w:rtl w:val="0"/>
              </w:rPr>
              <w:t>A comparative experiment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9"/>
              <w:gridCol w:w="801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has only independent variables.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has only one dependent variable.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compares one independent variable with one dependent variable.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starts with groups or samples that are as similar as possible.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starts with the prediction that there will be a difference between groups or samples.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93. </w:t>
            </w:r>
            <w:r>
              <w:rPr>
                <w:rStyle w:val="DefaultParagraphFont"/>
                <w:rFonts w:ascii="Times New Roman" w:eastAsia="Times New Roman" w:hAnsi="Times New Roman" w:cs="Times New Roman"/>
                <w:b w:val="0"/>
                <w:bCs w:val="0"/>
                <w:i w:val="0"/>
                <w:iCs w:val="0"/>
                <w:smallCaps w:val="0"/>
                <w:color w:val="000000"/>
                <w:sz w:val="24"/>
                <w:szCs w:val="24"/>
                <w:bdr w:val="nil"/>
                <w:rtl w:val="0"/>
              </w:rPr>
              <w:t>A rapid decline in populations of amphibians (frogs and salamanders) has been observed worldwide. Which of the following would be a reasonable hypothesis to test as an explanation for this decline?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Amphibians do not evolve and therefore cannot survive change.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amphibian habitats have not changed, but amphibians have evolved so that they are no longer adapted to these habitats.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habitats amphibians live in are disappearing due to our changes in land use.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"intelligent designer" has decided to reduce the number of amphibians.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Amphibians are experiencing deaths from natural causes, only.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statistical analysis in science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Statistical methods are applied to data in order to prove that the null hypothesis is incorrect.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Statistical tests analyze variation to determine whether the variation is due to chance.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Statistical tests can be used to evaluate results from controlled experiments but not comparative experiments.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Scientists use statistics to prove their conclusions are 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Statistics are used to measure the probability that an observed difference is due to chance.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95. </w:t>
            </w:r>
            <w:r>
              <w:rPr>
                <w:rStyle w:val="DefaultParagraphFont"/>
                <w:rFonts w:ascii="Times New Roman" w:eastAsia="Times New Roman" w:hAnsi="Times New Roman" w:cs="Times New Roman"/>
                <w:b w:val="0"/>
                <w:bCs w:val="0"/>
                <w:i w:val="0"/>
                <w:iCs w:val="0"/>
                <w:smallCaps w:val="0"/>
                <w:color w:val="000000"/>
                <w:sz w:val="24"/>
                <w:szCs w:val="24"/>
                <w:bdr w:val="nil"/>
                <w:rtl w:val="0"/>
              </w:rPr>
              <w:t>A statistical test starts with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0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null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deductive logic.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inductive logic.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model system.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96. 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table. A biologist studied plant growth using two plant species grown over a 2-week period. For each species, 20 plants were used, randomly split into control and experimental groups. Except for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exposure, conditions were identical for all plants. The table summarizes results as average height increase, along with a plus/minus value indicating the range of individual plant heights measured.</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123"/>
                <w:sz w:val="24"/>
                <w:szCs w:val="24"/>
                <w:bdr w:val="nil"/>
                <w:rtl w:val="0"/>
              </w:rPr>
              <w:pict>
                <v:shape id="_x0000_i1038" type="#_x0000_t75" style="height:135pt;width:426.75pt">
                  <v:imagedata r:id="rId11"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Which is the null hypothesis that would be developed when using statistics to analyze these results?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growth rates of certain species of plants are more influenced by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levels than others.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Differences in growth rate at the different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levels could be due to random variations in the samples of both species.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plants show variation in growth rate when environmental variables are changed.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Carbon dioxide is one of many variables that can influence plant growth rate.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effect of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on plant growth rate depends on the species of plant being investigated.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question can be directly answered through controlled experiments?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3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bees more attracted to red roses than to yellow roses?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red roses more beautiful than yellow roses?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Did an asteroid hitting Earth cause the mass extinction of dinosaurs?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When did the first life forms appear on Earth?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the increase in the severity of storms being caused by climate change?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question is a scientific question that can be answered by the hypothesis</w:t>
            </w:r>
            <w:r>
              <w:rPr>
                <w:rStyle w:val="DefaultParagraphFont"/>
                <w:rFonts w:ascii="Times New Roman" w:eastAsia="Times New Roman" w:hAnsi="Times New Roman" w:cs="Times New Roman"/>
                <w:b w:val="0"/>
                <w:bCs w:val="0"/>
                <w:i w:val="0"/>
                <w:iCs w:val="0"/>
                <w:smallCaps w:val="0"/>
                <w:color w:val="000000"/>
                <w:position w:val="-6"/>
                <w:sz w:val="24"/>
                <w:szCs w:val="24"/>
                <w:bdr w:val="nil"/>
                <w:rtl w:val="0"/>
              </w:rPr>
              <w:pict>
                <v:shape id="_x0000_i1039" type="#_x0000_t75" style="height:6pt;width:7.5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prediction approach?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Have the migration paths of Western meadowlarks been affected by climate change?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Is the song of the Western meadowlark prettier than that of the Eastern meadowlark?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Did a "creator" bring Eastern meadowlarks into the world before Western meadowlarks because they are more important?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 the Audubon paintings of meadowlarks belong in a museum?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 poems about meadowlarks become more beautiful over time?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99. </w:t>
            </w:r>
            <w:r>
              <w:rPr>
                <w:rStyle w:val="DefaultParagraphFont"/>
                <w:rFonts w:ascii="Times New Roman" w:eastAsia="Times New Roman" w:hAnsi="Times New Roman" w:cs="Times New Roman"/>
                <w:b w:val="0"/>
                <w:bCs w:val="0"/>
                <w:i w:val="0"/>
                <w:iCs w:val="0"/>
                <w:smallCaps w:val="0"/>
                <w:color w:val="000000"/>
                <w:sz w:val="24"/>
                <w:szCs w:val="24"/>
                <w:bdr w:val="nil"/>
                <w:rtl w:val="0"/>
              </w:rPr>
              <w:t>Scientific explanations for a natural phenomenon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81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 be tested only in the laboratory.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always based on an ethical point of view.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based on reproducible and quantifiable observations.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are based on hypotheses.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cannot be rejected.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represents a scientific point of view?</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1"/>
              <w:gridCol w:w="80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Earth was created by a supernatural force.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positions of the sun, moon, and stars provide guidance for making decisions.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Inner strength comes from the beauty in nature.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Testing the effect of antibiotics on pathogens can lead to tools for fighting disease.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Meditation helps to solve ethical problems.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101. </w:t>
            </w:r>
            <w:r>
              <w:rPr>
                <w:rStyle w:val="DefaultParagraphFont"/>
                <w:rFonts w:ascii="Times New Roman" w:eastAsia="Times New Roman" w:hAnsi="Times New Roman" w:cs="Times New Roman"/>
                <w:b w:val="0"/>
                <w:bCs w:val="0"/>
                <w:i w:val="0"/>
                <w:iCs w:val="0"/>
                <w:smallCaps w:val="0"/>
                <w:color w:val="000000"/>
                <w:sz w:val="24"/>
                <w:szCs w:val="24"/>
                <w:bdr w:val="nil"/>
                <w:rtl w:val="0"/>
              </w:rPr>
              <w:t>Scientific knowledge has enabled us to do things that can raise major ethical issues. Which of the following can be decided by science rather than society?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circumstances that warrant electing the sex of one's children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Whether we should use asexual reproduction to clone a human baby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If we should modify the human genome by modifying germ cells, such that the change will be inherited by future generations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Whether to use the theory of evolution as the basis for further scientific studies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Whether certain countries have a right to add more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to the atmosphere by burning more fossil fuels than other countries, thereby accelerating global warming</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There is some controversy about whether viruses are living organisms. Based on what scientists consider to be typical of living organisms, what arguments could you use to support the claim that a virus is </w:t>
            </w:r>
            <w:r>
              <w:rPr>
                <w:rStyle w:val="DefaultParagraphFont"/>
                <w:rFonts w:ascii="Times New Roman" w:eastAsia="Times New Roman" w:hAnsi="Times New Roman" w:cs="Times New Roman"/>
                <w:b w:val="0"/>
                <w:bCs w:val="0"/>
                <w:i/>
                <w:iCs/>
                <w:smallCaps w:val="0"/>
                <w:color w:val="000000"/>
                <w:sz w:val="24"/>
                <w:szCs w:val="24"/>
                <w:bdr w:val="nil"/>
                <w:rtl w:val="0"/>
              </w:rPr>
              <w:t>not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 living organism?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Viruses are not composed of cells and are incapable of living independently. They depend on host cells to carry out physiological functions.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103. </w:t>
            </w:r>
            <w:r>
              <w:rPr>
                <w:rStyle w:val="DefaultParagraphFont"/>
                <w:rFonts w:ascii="Times New Roman" w:eastAsia="Times New Roman" w:hAnsi="Times New Roman" w:cs="Times New Roman"/>
                <w:b w:val="0"/>
                <w:bCs w:val="0"/>
                <w:i w:val="0"/>
                <w:iCs w:val="0"/>
                <w:smallCaps w:val="0"/>
                <w:color w:val="000000"/>
                <w:sz w:val="24"/>
                <w:szCs w:val="24"/>
                <w:bdr w:val="nil"/>
                <w:rtl w:val="0"/>
              </w:rPr>
              <w:t>A computer virus is capable of replicating itself. What other features of a computer virus are similar to those of a living organism? What features distinguish it from a living organism?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computer virus is made up of a common set of building blocks, and it can evolve via mutation and selection. However, unlike living organisms, it does not depend on structurally complex parts and it does not convert molecules from its environment into new molecules.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104. 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life's "timeline."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268"/>
              </w:rPr>
              <w:pict>
                <v:shape id="_x0000_i1040" type="#_x0000_t75" style="height:279.75pt;width:363.75pt">
                  <v:imagedata r:id="rId1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Based on the figure, what can you conclude about the organisms that first evolved the ability to photosynthesize?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These organisms were prokaryotes, and they arose before the evolution of cells containing organelles.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105. 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life's "timeline."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268"/>
              </w:rPr>
              <w:pict>
                <v:shape id="_x0000_i1041" type="#_x0000_t75" style="height:279.75pt;width:363.75pt">
                  <v:imagedata r:id="rId1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Imagine that you were to set an alarm clock to go off at the time represented on the 30-day timeline when modern humans arose. What day and time would you set the alarm clock for?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36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minutes before midnight on day 30.</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106. </w:t>
            </w:r>
            <w:r>
              <w:rPr>
                <w:rStyle w:val="DefaultParagraphFont"/>
                <w:rFonts w:ascii="Times New Roman" w:eastAsia="Times New Roman" w:hAnsi="Times New Roman" w:cs="Times New Roman"/>
                <w:b w:val="0"/>
                <w:bCs w:val="0"/>
                <w:i w:val="0"/>
                <w:iCs w:val="0"/>
                <w:smallCaps w:val="0"/>
                <w:color w:val="000000"/>
                <w:sz w:val="24"/>
                <w:szCs w:val="24"/>
                <w:bdr w:val="nil"/>
                <w:rtl w:val="0"/>
              </w:rPr>
              <w:t>During the origin of life, why were fatty acids the critical ingredient in forming the enclosure of a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Fatty acids were a critical ingredient in forming the enclosure of a cell because these molecules form membrane-like films instead of dissolving in water, allowing them to surround and enclose complex proteins and other biological molecules.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107. 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diagram showing the evolutionary tree of life.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270"/>
              </w:rPr>
              <w:pict>
                <v:shape id="_x0000_i1042" type="#_x0000_t75" style="height:282pt;width:419.25pt">
                  <v:imagedata r:id="rId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the relationships indicated by this phylogeny, which groups of organisms have mitochondria and which groups have chloroplasts?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the organisms classified within the Eukarya have mitochondria—Bacteria and prokaryotic Archaea do not. Only plants, brown algae, and some protists have chloroplasts.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108. 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diagram showing the evolutionary tree of life.</w:t>
            </w:r>
          </w:p>
          <w:p>
            <w:pPr>
              <w:pStyle w:val="p"/>
              <w:bidi w:val="0"/>
              <w:spacing w:before="0" w:beforeAutospacing="0" w:after="0" w:afterAutospacing="0"/>
              <w:jc w:val="left"/>
            </w:pPr>
            <w:r>
              <w:rPr>
                <w:position w:val="-270"/>
              </w:rPr>
              <w:pict>
                <v:shape id="_x0000_i1043" type="#_x0000_t75" style="height:282pt;width:419.25pt">
                  <v:imagedata r:id="rId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Based on the diagram, how would you describe the relationship of fungi to plants and animals?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621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Fungi are more closely related to animals than they are to plants.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109. </w:t>
            </w:r>
            <w:r>
              <w:rPr>
                <w:rStyle w:val="DefaultParagraphFont"/>
                <w:rFonts w:ascii="Times New Roman" w:eastAsia="Times New Roman" w:hAnsi="Times New Roman" w:cs="Times New Roman"/>
                <w:b w:val="0"/>
                <w:bCs w:val="0"/>
                <w:i w:val="0"/>
                <w:iCs w:val="0"/>
                <w:smallCaps w:val="0"/>
                <w:color w:val="000000"/>
                <w:sz w:val="24"/>
                <w:szCs w:val="24"/>
                <w:bdr w:val="nil"/>
                <w:rtl w:val="0"/>
              </w:rPr>
              <w:t>There are six different evolutionary groups of the unicellular eukaryotes known as protists. Based upon the way in which distinctions are made among the three domains, how were these six groups of protists most likely differentiated?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63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were most likely differentiated on the basis of genomic data.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110. </w:t>
            </w:r>
            <w:r>
              <w:rPr>
                <w:rStyle w:val="DefaultParagraphFont"/>
                <w:rFonts w:ascii="Times New Roman" w:eastAsia="Times New Roman" w:hAnsi="Times New Roman" w:cs="Times New Roman"/>
                <w:b w:val="0"/>
                <w:bCs w:val="0"/>
                <w:i w:val="0"/>
                <w:iCs w:val="0"/>
                <w:smallCaps w:val="0"/>
                <w:color w:val="000000"/>
                <w:sz w:val="24"/>
                <w:szCs w:val="24"/>
                <w:bdr w:val="nil"/>
                <w:rtl w:val="0"/>
              </w:rPr>
              <w:t>What hypothesis has been proposed to explain the emergence of eukaryotic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Eukaryotic cells contain a number of membrane-bound organelles. It is hypothesized that organelles such as mitochondria and chloroplasts evolved from engulfed prokaryotic organisms that were not digested but instead began a mutual relationship with the host cell that engulfed them.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111. </w:t>
            </w:r>
            <w:r>
              <w:rPr>
                <w:rStyle w:val="DefaultParagraphFont"/>
                <w:rFonts w:ascii="Times New Roman" w:eastAsia="Times New Roman" w:hAnsi="Times New Roman" w:cs="Times New Roman"/>
                <w:b w:val="0"/>
                <w:bCs w:val="0"/>
                <w:i w:val="0"/>
                <w:iCs w:val="0"/>
                <w:smallCaps w:val="0"/>
                <w:color w:val="000000"/>
                <w:sz w:val="24"/>
                <w:szCs w:val="24"/>
                <w:bdr w:val="nil"/>
                <w:rtl w:val="0"/>
              </w:rPr>
              <w:t>Cellular life is divided into three major lineages. What are these three lineages, and what are their key similarities and differences?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three major lineages of life are Bacteria, Archaea, and Eukarya. Both Bacteria and Archaea are composed of prokaryotes—unicellular organisms that have an outer membrane but lack membrane-bound organelles. Members of Eukarya (including protists, plants, animals, and fungi) are defined by having their DNA contained within a nuclear membrane and by containing other membrane-bound organelles, including mitochondria and, within some members, chloroplasts.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112. 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significance of the fact that mitochondria and chloroplasts contain the DNA that instructs their form and function?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independent DNA found in mitochondria and chloroplasts is evidence of their ancient origins as bacteria that became incorporated into eukaryotic cells. Since the ancestors of these organelles once existed as independent organisms, they have their own genomes.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113. </w:t>
            </w:r>
            <w:r>
              <w:rPr>
                <w:rStyle w:val="DefaultParagraphFont"/>
                <w:rFonts w:ascii="Times New Roman" w:eastAsia="Times New Roman" w:hAnsi="Times New Roman" w:cs="Times New Roman"/>
                <w:b w:val="0"/>
                <w:bCs w:val="0"/>
                <w:i w:val="0"/>
                <w:iCs w:val="0"/>
                <w:smallCaps w:val="0"/>
                <w:color w:val="000000"/>
                <w:sz w:val="24"/>
                <w:szCs w:val="24"/>
                <w:bdr w:val="nil"/>
                <w:rtl w:val="0"/>
              </w:rPr>
              <w:t>Biologists can now isolate genes from organisms and decode their DNA. When the nucleotide sequences from the same gene in different species are compared, differences are discovered. How could you use those data to deduce the evolutionary relationships among the organisms in your comparison?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If two species share particular changes in the gene being compared and those changes are not shared by other species being examined, we would expect the two species with the common changes to be more closely related to one another.</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114. </w:t>
            </w:r>
            <w:r>
              <w:rPr>
                <w:rStyle w:val="DefaultParagraphFont"/>
                <w:rFonts w:ascii="Times New Roman" w:eastAsia="Times New Roman" w:hAnsi="Times New Roman" w:cs="Times New Roman"/>
                <w:b w:val="0"/>
                <w:bCs w:val="0"/>
                <w:i w:val="0"/>
                <w:iCs w:val="0"/>
                <w:smallCaps w:val="0"/>
                <w:color w:val="000000"/>
                <w:sz w:val="24"/>
                <w:szCs w:val="24"/>
                <w:bdr w:val="nil"/>
                <w:rtl w:val="0"/>
              </w:rPr>
              <w:t>Scientists interested in human biology typically perform experiments with other model systems. Why do scientists use model systems in this way?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Model systems are useful in the study of biology because all organisms have evolved from a common ancestor. Therefore, cellular pathways in, for example, bacteria and fruit flies are very similar to those found in humans. Model systems are valuable because in many cases they can be manipulated experimentally.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115. </w:t>
            </w:r>
            <w:r>
              <w:rPr>
                <w:rStyle w:val="DefaultParagraphFont"/>
                <w:rFonts w:ascii="Times New Roman" w:eastAsia="Times New Roman" w:hAnsi="Times New Roman" w:cs="Times New Roman"/>
                <w:b w:val="0"/>
                <w:bCs w:val="0"/>
                <w:i w:val="0"/>
                <w:iCs w:val="0"/>
                <w:smallCaps w:val="0"/>
                <w:color w:val="000000"/>
                <w:sz w:val="24"/>
                <w:szCs w:val="24"/>
                <w:bdr w:val="nil"/>
                <w:rtl w:val="0"/>
              </w:rPr>
              <w:t>In ecology, the study of organisms can be organized in levels from populations up to the biosphere. Describe how each level is connected with the level below it.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Many organisms of the same species living together make up a population. A community encompasses all the populations within a given area. A landscape includes many communities in the same geographical area. All the ecosystems on Earth make up the biosphere.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116. </w:t>
            </w:r>
            <w:r>
              <w:rPr>
                <w:rStyle w:val="DefaultParagraphFont"/>
                <w:rFonts w:ascii="Times New Roman" w:eastAsia="Times New Roman" w:hAnsi="Times New Roman" w:cs="Times New Roman"/>
                <w:b w:val="0"/>
                <w:bCs w:val="0"/>
                <w:i w:val="0"/>
                <w:iCs w:val="0"/>
                <w:smallCaps w:val="0"/>
                <w:color w:val="000000"/>
                <w:sz w:val="24"/>
                <w:szCs w:val="24"/>
                <w:bdr w:val="nil"/>
                <w:rtl w:val="0"/>
              </w:rPr>
              <w:t>Within the hierarchy of ecological systems, what level is represented in this image, and which details in the image lead to this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183"/>
              </w:rPr>
              <w:pict>
                <v:shape id="_x0000_i1044" type="#_x0000_t75" style="height:195pt;width:195pt">
                  <v:imagedata r:id="rId13" o:title=""/>
                </v:shape>
              </w:pic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image shows a community, because several populations of organisms that interact with one another are shown.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117. 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diagram showing various feedback loops.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86"/>
              </w:rPr>
              <w:pict>
                <v:shape id="_x0000_i1045" type="#_x0000_t75" style="height:98.25pt;width:385.5pt">
                  <v:imagedata r:id="rId1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If component C reacts to increase the rate of the conversion of component A to component B, what type of feedback loop is this, and how will it affect the amount of component C?</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is a positive feedback loop, and it will cause an increase in the amount of component 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118. </w:t>
            </w:r>
            <w:r>
              <w:rPr>
                <w:rStyle w:val="DefaultParagraphFont"/>
                <w:rFonts w:ascii="Times New Roman" w:eastAsia="Times New Roman" w:hAnsi="Times New Roman" w:cs="Times New Roman"/>
                <w:b w:val="0"/>
                <w:bCs w:val="0"/>
                <w:i w:val="0"/>
                <w:iCs w:val="0"/>
                <w:smallCaps w:val="0"/>
                <w:color w:val="000000"/>
                <w:sz w:val="24"/>
                <w:szCs w:val="24"/>
                <w:bdr w:val="nil"/>
                <w:rtl w:val="0"/>
              </w:rPr>
              <w:t>The amount of thyroid hormone released by the thyroid gland is controlled by the pituitary gland. When thyroid hormone levels in the blood are low, the pituitary gland secretes thyroid-stimulating hormone (TSH), which in turn stimulates the thyroid gland to produce more thyroid hormone. When levels of thyroid hormone in the blood are normal, TSH production is decreased. What type of feedback loop does this represent? If a person has an autoimmune disease that is destroying the thyroid gland, what would likely happen to the TSH levels?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is a negative feedback loop. In the person with an autoimmune disease that destroys the thyroid, TSH levels would rise.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119. 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DNA as life's "blueprint."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364"/>
              </w:rPr>
              <w:pict>
                <v:shape id="_x0000_i1046" type="#_x0000_t75" style="height:375.75pt;width:345pt">
                  <v:imagedata r:id="rId1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From the figure, what can you conclude about the composition of genes, their location, and their function?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Genes are composed of DNA and they occupy a stretch of the DNA molecule. Genes are used in some way to make proteins.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DNA as life's "blueprint."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364"/>
              </w:rPr>
              <w:pict>
                <v:shape id="_x0000_i1047" type="#_x0000_t75" style="height:375.75pt;width:345pt">
                  <v:imagedata r:id="rId1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exposure of DNA to excessive levels of ultraviolet radiation produces thymine (a nucleotide) dimers, which, if unrepaired, can lead to the production of skin cancer. Which structures in the figure could be affected by this mutation?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mutation affects the structure of nucleotides, and therefore the structure of DNA, and genes. The altered structure of the genes would, in turn, affect the structure of proteins.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121. </w:t>
            </w:r>
            <w:r>
              <w:rPr>
                <w:rStyle w:val="DefaultParagraphFont"/>
                <w:rFonts w:ascii="Times New Roman" w:eastAsia="Times New Roman" w:hAnsi="Times New Roman" w:cs="Times New Roman"/>
                <w:b w:val="0"/>
                <w:bCs w:val="0"/>
                <w:i w:val="0"/>
                <w:iCs w:val="0"/>
                <w:smallCaps w:val="0"/>
                <w:color w:val="000000"/>
                <w:sz w:val="24"/>
                <w:szCs w:val="24"/>
                <w:bdr w:val="nil"/>
                <w:rtl w:val="0"/>
              </w:rPr>
              <w:t>If you wanted to do a year-long study on evolution using an organism in the laboratory, would you use bacteria or mice, and why?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would be better to use bacteria, because their generation time is far shorter than that of mice, and it is easier to grow populations of bacteria.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122. 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diagram showing the steps in the scientific method.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504"/>
              </w:rPr>
              <w:pict>
                <v:shape id="_x0000_i1048" type="#_x0000_t75" style="height:516pt;width:354.75pt">
                  <v:imagedata r:id="rId1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You are conducting a scientific experiment about the effects of coffee on test taking. Step 1 in your experiment is the observation that when you drink a cup of coffee with sugar and cream before taking test, you feel more focused. What question would you ask for step 2, what hypothesis would you form for step 3, and what prediction would you make for step 4 of your experiment?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(Answers will vary. Sample answer provided.)</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Step 2: Is it the caffeine or the sugar or the cream in the coffee that is making me feel more focused?</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Step 3: I hypothesize that it is the caffeine in the coffee that has this effect and not either the sugar or the cream.</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Step 4: I predict that drinking black coffee before an exam will have the same effect as drinking coffee with sugar and cream, but that drinking water with cream and sugar will not have this effect.</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123. 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Refer to the graphs showing the results of a controlled laboratory experiment on a species of coral, testing whether high-light or high-temperature causes bleaching of the coral. The researchers looked at levels of the photosynthetic pigment chlorophyll </w:t>
            </w:r>
            <w:r>
              <w:rPr>
                <w:rStyle w:val="DefaultParagraphFont"/>
                <w:rFonts w:ascii="Times New Roman" w:eastAsia="Times New Roman" w:hAnsi="Times New Roman" w:cs="Times New Roman"/>
                <w:b w:val="0"/>
                <w:bCs w:val="0"/>
                <w:i/>
                <w:iCs/>
                <w:smallCaps w:val="0"/>
                <w:color w:val="000000"/>
                <w:sz w:val="24"/>
                <w:szCs w:val="24"/>
                <w:bdr w:val="nil"/>
                <w:rtl w:val="0"/>
              </w:rPr>
              <w:t>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the numbers of photosynthetic endo-symbiotic zooxanthellae in the coral tissues following each treatment.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171"/>
              </w:rPr>
              <w:pict>
                <v:shape id="_x0000_i1049" type="#_x0000_t75" style="height:183pt;width:427.5pt">
                  <v:imagedata r:id="rId1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What is an appropriate conclusion from these data?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Both high-light and high-temperature conditions cause bleaching in the coral: high-light causes coral bleaching by reducing the amount of chlorophyll </w:t>
                  </w:r>
                  <w:r>
                    <w:rPr>
                      <w:rStyle w:val="DefaultParagraphFont"/>
                      <w:rFonts w:ascii="Times New Roman" w:eastAsia="Times New Roman" w:hAnsi="Times New Roman" w:cs="Times New Roman"/>
                      <w:b w:val="0"/>
                      <w:bCs w:val="0"/>
                      <w:i/>
                      <w:iCs/>
                      <w:smallCaps w:val="0"/>
                      <w:color w:val="000000"/>
                      <w:sz w:val="24"/>
                      <w:szCs w:val="24"/>
                      <w:bdr w:val="nil"/>
                      <w:rtl w:val="0"/>
                    </w:rPr>
                    <w:t>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zooxanthellae; high temperature does not reduce the amount of chlorophyll </w:t>
                  </w:r>
                  <w:r>
                    <w:rPr>
                      <w:rStyle w:val="DefaultParagraphFont"/>
                      <w:rFonts w:ascii="Times New Roman" w:eastAsia="Times New Roman" w:hAnsi="Times New Roman" w:cs="Times New Roman"/>
                      <w:b w:val="0"/>
                      <w:bCs w:val="0"/>
                      <w:i/>
                      <w:iCs/>
                      <w:smallCaps w:val="0"/>
                      <w:color w:val="000000"/>
                      <w:sz w:val="24"/>
                      <w:szCs w:val="24"/>
                      <w:bdr w:val="nil"/>
                      <w:rtl w:val="0"/>
                    </w:rPr>
                    <w:t>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in the zooxanthellae, but instead causes bleaching by causing the zooxanthellae to leave the coral.</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124. 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graph showing the results of a study of atrazine exposure in male frogs.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119"/>
              </w:rPr>
              <w:pict>
                <v:shape id="_x0000_i1050" type="#_x0000_t75" style="height:130.5pt;width:327pt">
                  <v:imagedata r:id="rId1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What conclusions can be deduced from these results regarding the effects of low versus high levels of atrazine and the relationship between the level of atrazine exposure and its effects?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Low levels of atrazine are more dangerous to amphibians than higher levels, showing that the effect of the atrazine exposure is not proportional to the level of exposure.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125. 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graph showing data collected between 1993 and 2003 relating to a population of birds.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140"/>
              </w:rPr>
              <w:pict>
                <v:shape id="_x0000_i1051" type="#_x0000_t75" style="height:152.25pt;width:358.5pt">
                  <v:imagedata r:id="rId1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Suppose that in 2003 another biologist observed a sudden decrease in the population of an insect that was the major component of the diet of this bird species. Explain how both sets of observations would have provided a basis for developing a testable hypothesis.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observation that the insect population was decreasing dramatically would have prompted someone to realize that this could affect the amount of energy available to the bird population. A hypothesis could have been that the bird's clutch size would decrease as its main dietary component decreased in availability, because the birds would not have as much energy to put toward reproduction. The observations about the insects suggest that the birds would lose an important source of energy, and the observations about clutch size provide the basis for analyzing the effects of this loss of energy.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126. </w:t>
            </w:r>
            <w:r>
              <w:rPr>
                <w:rStyle w:val="DefaultParagraphFont"/>
                <w:rFonts w:ascii="Times New Roman" w:eastAsia="Times New Roman" w:hAnsi="Times New Roman" w:cs="Times New Roman"/>
                <w:b w:val="0"/>
                <w:bCs w:val="0"/>
                <w:i w:val="0"/>
                <w:iCs w:val="0"/>
                <w:smallCaps w:val="0"/>
                <w:color w:val="000000"/>
                <w:sz w:val="24"/>
                <w:szCs w:val="24"/>
                <w:bdr w:val="nil"/>
                <w:rtl w:val="0"/>
              </w:rPr>
              <w:t>Refer to the figure showing comparative experiments performed to study the incidence of abnormalities in frogs from environments with very different levels of the herbicide atrazine.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419"/>
              </w:rPr>
              <w:pict>
                <v:shape id="_x0000_i1052" type="#_x0000_t75" style="height:430.5pt;width:426pt">
                  <v:imagedata r:id="rId2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What would be the most likely null hypothesis for this study?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null hypothesis would be that differences in the percentage of gonadal abnormalities among sites with varied atrazine levels could be random sampling effects.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127. </w:t>
            </w:r>
            <w:r>
              <w:rPr>
                <w:rStyle w:val="DefaultParagraphFont"/>
                <w:rFonts w:ascii="Times New Roman" w:eastAsia="Times New Roman" w:hAnsi="Times New Roman" w:cs="Times New Roman"/>
                <w:b w:val="0"/>
                <w:bCs w:val="0"/>
                <w:i w:val="0"/>
                <w:iCs w:val="0"/>
                <w:smallCaps w:val="0"/>
                <w:color w:val="000000"/>
                <w:sz w:val="24"/>
                <w:szCs w:val="24"/>
                <w:bdr w:val="nil"/>
                <w:rtl w:val="0"/>
              </w:rPr>
              <w:t>Why is it important in science to design and perform experiments that can falsify a hypothesis?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science, we formulate hypotheses about how the world works, then try to test those hypotheses with experiments. An experiment must be designed such that it can uncover problems with the hypothesis. If an experiment produces the type of information that could reject a hypothesis, then the experiment was a good test of that hypothesis.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128. </w:t>
            </w:r>
            <w:r>
              <w:rPr>
                <w:rStyle w:val="DefaultParagraphFont"/>
                <w:rFonts w:ascii="Times New Roman" w:eastAsia="Times New Roman" w:hAnsi="Times New Roman" w:cs="Times New Roman"/>
                <w:b w:val="0"/>
                <w:bCs w:val="0"/>
                <w:i w:val="0"/>
                <w:iCs w:val="0"/>
                <w:smallCaps w:val="0"/>
                <w:color w:val="000000"/>
                <w:sz w:val="24"/>
                <w:szCs w:val="24"/>
                <w:bdr w:val="nil"/>
                <w:rtl w:val="0"/>
              </w:rPr>
              <w:t>Discuss how the process of scientific inquiry is different from other forms of inquiry. Include in your discussion a description of the hypothesis–prediction approach.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process of scientific inquiry is unique in that a hypothesis must be testable, and it must be possible to reject it. The hypothesis–prediction approach begins with observations that lead to questions; from the questions, hypotheses are formed that are probable explanations for the observed phenomena; predictions are formed from the hypotheses and tested; conclusions are drawn from the test results. These conclusions may, in turn, lead to additional hypotheses.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129. </w:t>
            </w:r>
            <w:r>
              <w:rPr>
                <w:rStyle w:val="DefaultParagraphFont"/>
                <w:rFonts w:ascii="Times New Roman" w:eastAsia="Times New Roman" w:hAnsi="Times New Roman" w:cs="Times New Roman"/>
                <w:b w:val="0"/>
                <w:bCs w:val="0"/>
                <w:i w:val="0"/>
                <w:iCs w:val="0"/>
                <w:smallCaps w:val="0"/>
                <w:color w:val="000000"/>
                <w:sz w:val="24"/>
                <w:szCs w:val="24"/>
                <w:bdr w:val="nil"/>
                <w:rtl w:val="0"/>
              </w:rPr>
              <w:t>Platelets are cell fragments that are critical for blood clotting, a process that involves the release of proteins from platelet storage granules. Platelet granules contain approximately 300 different proteins. One hypothesis about the packaging of proteins into these granules is that each protein is delivered in precisely measured amounts to each granule. What would the null hypothesis be in this case?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Suggested Answer: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null hypothesis would be that each protein is targeted to the individual storage granules randomly.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130. </w:t>
            </w:r>
            <w:r>
              <w:rPr>
                <w:rStyle w:val="DefaultParagraphFont"/>
                <w:rFonts w:ascii="Times New Roman" w:eastAsia="Times New Roman" w:hAnsi="Times New Roman" w:cs="Times New Roman"/>
                <w:b w:val="0"/>
                <w:bCs w:val="0"/>
                <w:i w:val="0"/>
                <w:iCs w:val="0"/>
                <w:smallCaps w:val="0"/>
                <w:color w:val="000000"/>
                <w:sz w:val="24"/>
                <w:szCs w:val="24"/>
                <w:bdr w:val="nil"/>
                <w:rtl w:val="0"/>
              </w:rPr>
              <w:t>A(n) _____________ starts with the prediction that there will be a difference among naturally existing groups based on the _____________.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 experiment; hypothesis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 experiment; theory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comparative experiment; theory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comparative experiment; hypothesis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131. </w:t>
            </w:r>
            <w:r>
              <w:rPr>
                <w:rStyle w:val="DefaultParagraphFont"/>
                <w:rFonts w:ascii="Times New Roman" w:eastAsia="Times New Roman" w:hAnsi="Times New Roman" w:cs="Times New Roman"/>
                <w:b w:val="0"/>
                <w:bCs w:val="0"/>
                <w:i w:val="0"/>
                <w:iCs w:val="0"/>
                <w:smallCaps w:val="0"/>
                <w:color w:val="000000"/>
                <w:sz w:val="24"/>
                <w:szCs w:val="24"/>
                <w:bdr w:val="nil"/>
                <w:rtl w:val="0"/>
              </w:rPr>
              <w:t>All the cells of a given multicellular organism contain the same _____________, yet the different cells have different functions and form different _____________.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3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genome;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nucleotides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genome; nucleotides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genomes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132. </w:t>
            </w:r>
            <w:r>
              <w:rPr>
                <w:rStyle w:val="DefaultParagraphFont"/>
                <w:rFonts w:ascii="Times New Roman" w:eastAsia="Times New Roman" w:hAnsi="Times New Roman" w:cs="Times New Roman"/>
                <w:b w:val="0"/>
                <w:bCs w:val="0"/>
                <w:i w:val="0"/>
                <w:iCs w:val="0"/>
                <w:smallCaps w:val="0"/>
                <w:color w:val="000000"/>
                <w:sz w:val="24"/>
                <w:szCs w:val="24"/>
                <w:bdr w:val="nil"/>
                <w:rtl w:val="0"/>
              </w:rPr>
              <w:t>______________ refers to _____________ changes in genetic frequencies in a population because of chance events.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0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Genetic drift; systematic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Artificial selection; random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Natural selection; random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Genetic drift; random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133. </w:t>
            </w:r>
            <w:r>
              <w:rPr>
                <w:rStyle w:val="DefaultParagraphFont"/>
                <w:rFonts w:ascii="Times New Roman" w:eastAsia="Times New Roman" w:hAnsi="Times New Roman" w:cs="Times New Roman"/>
                <w:b w:val="0"/>
                <w:bCs w:val="0"/>
                <w:i w:val="0"/>
                <w:iCs w:val="0"/>
                <w:smallCaps w:val="0"/>
                <w:color w:val="000000"/>
                <w:sz w:val="24"/>
                <w:szCs w:val="24"/>
                <w:bdr w:val="nil"/>
                <w:rtl w:val="0"/>
              </w:rPr>
              <w:t>Cells synthesize, or manufacture, ____________ and other complex molecules by assembling atoms into new, highly organized configurations.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tissues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organ systems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134. </w:t>
            </w:r>
            <w:r>
              <w:rPr>
                <w:rStyle w:val="DefaultParagraphFont"/>
                <w:rFonts w:ascii="Times New Roman" w:eastAsia="Times New Roman" w:hAnsi="Times New Roman" w:cs="Times New Roman"/>
                <w:b w:val="0"/>
                <w:bCs w:val="0"/>
                <w:i w:val="0"/>
                <w:iCs w:val="0"/>
                <w:smallCaps w:val="0"/>
                <w:color w:val="000000"/>
                <w:sz w:val="24"/>
                <w:szCs w:val="24"/>
                <w:bdr w:val="nil"/>
                <w:rtl w:val="0"/>
              </w:rPr>
              <w:t>Darwin reasoned that the reproductive capacities of plants and animals, if unchecked, would result in _____________ growth of _____________.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5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unlimited; populations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limited; populations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unlimited; individuals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limited; individuals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135. </w:t>
            </w:r>
            <w:r>
              <w:rPr>
                <w:rStyle w:val="DefaultParagraphFont"/>
                <w:rFonts w:ascii="Times New Roman" w:eastAsia="Times New Roman" w:hAnsi="Times New Roman" w:cs="Times New Roman"/>
                <w:b w:val="0"/>
                <w:bCs w:val="0"/>
                <w:i w:val="0"/>
                <w:iCs w:val="0"/>
                <w:smallCaps w:val="0"/>
                <w:color w:val="000000"/>
                <w:sz w:val="24"/>
                <w:szCs w:val="24"/>
                <w:bdr w:val="nil"/>
                <w:rtl w:val="0"/>
              </w:rPr>
              <w:t>In a _____________, we start with groups that are as _____________ as possible.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3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null hypothesis; similar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 experiment; similar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null hypothesis; varied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controlled experiment; varied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136. </w:t>
            </w:r>
            <w:r>
              <w:rPr>
                <w:rStyle w:val="DefaultParagraphFont"/>
                <w:rFonts w:ascii="Times New Roman" w:eastAsia="Times New Roman" w:hAnsi="Times New Roman" w:cs="Times New Roman"/>
                <w:b w:val="0"/>
                <w:bCs w:val="0"/>
                <w:i w:val="0"/>
                <w:iCs w:val="0"/>
                <w:smallCaps w:val="0"/>
                <w:color w:val="000000"/>
                <w:sz w:val="24"/>
                <w:szCs w:val="24"/>
                <w:bdr w:val="nil"/>
                <w:rtl w:val="0"/>
              </w:rPr>
              <w:t>____________ are the building blocks of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Nucleic acids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Tissues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137. </w:t>
            </w:r>
            <w:r>
              <w:rPr>
                <w:rStyle w:val="DefaultParagraphFont"/>
                <w:rFonts w:ascii="Times New Roman" w:eastAsia="Times New Roman" w:hAnsi="Times New Roman" w:cs="Times New Roman"/>
                <w:b w:val="0"/>
                <w:bCs w:val="0"/>
                <w:i w:val="0"/>
                <w:iCs w:val="0"/>
                <w:smallCaps w:val="0"/>
                <w:color w:val="000000"/>
                <w:sz w:val="24"/>
                <w:szCs w:val="24"/>
                <w:bdr w:val="nil"/>
                <w:rtl w:val="0"/>
              </w:rPr>
              <w:t>_____________ of a species form _____________.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9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Individuals; communities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Individuals; populations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Populations; individuals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Communities; populations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138. </w:t>
            </w:r>
            <w:r>
              <w:rPr>
                <w:rStyle w:val="DefaultParagraphFont"/>
                <w:rFonts w:ascii="Times New Roman" w:eastAsia="Times New Roman" w:hAnsi="Times New Roman" w:cs="Times New Roman"/>
                <w:b w:val="0"/>
                <w:bCs w:val="0"/>
                <w:i w:val="0"/>
                <w:iCs w:val="0"/>
                <w:smallCaps w:val="0"/>
                <w:color w:val="000000"/>
                <w:sz w:val="24"/>
                <w:szCs w:val="24"/>
                <w:bdr w:val="nil"/>
                <w:rtl w:val="0"/>
              </w:rPr>
              <w:t>Multicellularity allowed _____________ of tissues and functions.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8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standardization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specialization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equilibrium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mutation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139. </w:t>
            </w:r>
            <w:r>
              <w:rPr>
                <w:rStyle w:val="DefaultParagraphFont"/>
                <w:rFonts w:ascii="Times New Roman" w:eastAsia="Times New Roman" w:hAnsi="Times New Roman" w:cs="Times New Roman"/>
                <w:b w:val="0"/>
                <w:bCs w:val="0"/>
                <w:i w:val="0"/>
                <w:iCs w:val="0"/>
                <w:smallCaps w:val="0"/>
                <w:color w:val="000000"/>
                <w:sz w:val="24"/>
                <w:szCs w:val="24"/>
                <w:bdr w:val="nil"/>
                <w:rtl w:val="0"/>
              </w:rPr>
              <w:t>If studying the toes of tree frogs, which of the following would involve examining the physical structure of the toe pads and explain how expansion of the toe leads to greater adhesion to a surface, such as that of a tree trunk?</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5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Ultimate explanation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Systems analysis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Proximate explanation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Artificial selection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p>
      <w:pPr>
        <w:bidi w:val="0"/>
        <w:spacing w:after="75"/>
        <w:jc w:val="left"/>
      </w:pPr>
    </w:p>
    <w:sectPr>
      <w:headerReference w:type="default" r:id="rId21"/>
      <w:footerReference w:type="default" r:id="rId22"/>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74"/>
      <w:gridCol w:w="5306"/>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Macmillan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00" w:type="dxa"/>
      <w:tblBorders>
        <w:top w:val="nil"/>
        <w:left w:val="nil"/>
        <w:bottom w:val="nil"/>
        <w:right w:val="nil"/>
        <w:insideH w:val="nil"/>
        <w:insideV w:val="nil"/>
      </w:tblBorders>
      <w:tblCellMar>
        <w:top w:w="0" w:type="dxa"/>
        <w:left w:w="0" w:type="dxa"/>
        <w:bottom w:w="0" w:type="dxa"/>
        <w:right w:w="0" w:type="dxa"/>
      </w:tblCellMar>
    </w:tblPr>
    <w:tblGrid>
      <w:gridCol w:w="5226"/>
      <w:gridCol w:w="3484"/>
      <w:gridCol w:w="2090"/>
    </w:tblGrid>
    <w:tr>
      <w:tblPrEx>
        <w:tblW w:w="10800" w:type="dxa"/>
        <w:tblBorders>
          <w:top w:val="nil"/>
          <w:left w:val="nil"/>
          <w:bottom w:val="nil"/>
          <w:right w:val="nil"/>
          <w:insideH w:val="nil"/>
          <w:insideV w:val="nil"/>
        </w:tblBorders>
        <w:tblCellMar>
          <w:top w:w="0" w:type="dxa"/>
          <w:left w:w="0" w:type="dxa"/>
          <w:bottom w:w="0" w:type="dxa"/>
          <w:right w:w="0" w:type="dxa"/>
        </w:tblCellMar>
      </w:tblPrEx>
      <w:tc>
        <w:tcPr>
          <w:tcW w:w="225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89"/>
            <w:gridCol w:w="4637"/>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Name: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15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56"/>
            <w:gridCol w:w="2928"/>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Class:</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9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478"/>
            <w:gridCol w:w="1612"/>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Date: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r>
  </w:tbl>
  <w:p>
    <w:pPr>
      <w:bidi w:val="0"/>
    </w:pPr>
    <w:r>
      <w:br/>
    </w:r>
    <w:r>
      <w:rPr>
        <w:rStyle w:val="DefaultParagraphFont"/>
        <w:rFonts w:ascii="Times New Roman" w:eastAsia="Times New Roman" w:hAnsi="Times New Roman" w:cs="Times New Roman"/>
        <w:b/>
        <w:bCs/>
        <w:strike w:val="0"/>
        <w:color w:val="000000"/>
        <w:sz w:val="24"/>
        <w:szCs w:val="24"/>
        <w:u w:val="single"/>
        <w:bdr w:val="nil"/>
        <w:rtl w:val="0"/>
      </w:rPr>
      <w:t>Chapter 1</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jpeg" /><Relationship Id="rId21" Type="http://schemas.openxmlformats.org/officeDocument/2006/relationships/header" Target="header1.xml" /><Relationship Id="rId22" Type="http://schemas.openxmlformats.org/officeDocument/2006/relationships/footer" Target="footer1.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Macmillan Learning Testbanks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Yousif Omer</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structor ID">
    <vt:lpwstr>GM3DAMZUGA4DIMRS</vt:lpwstr>
  </property>
</Properties>
</file>