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tissue did the first </w:t>
            </w:r>
            <w:r>
              <w:rPr>
                <w:rStyle w:val="DefaultParagraphFont"/>
                <w:rFonts w:ascii="Times New Roman" w:eastAsia="Times New Roman" w:hAnsi="Times New Roman" w:cs="Times New Roman"/>
                <w:b w:val="0"/>
                <w:bCs w:val="0"/>
                <w:i/>
                <w:iCs/>
                <w:smallCaps w:val="0"/>
                <w:color w:val="000000"/>
                <w:sz w:val="24"/>
                <w:szCs w:val="24"/>
                <w:bdr w:val="nil"/>
                <w:rtl w:val="0"/>
              </w:rPr>
              <w:t>observed</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cells come from?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cork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pollen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leaf</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skin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scientist was first credited for observing the cell 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Anton van Leeuwenhoek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Robert Brown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3. </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Which of the following is synonymous with </w:t>
            </w:r>
            <w:r>
              <w:rPr>
                <w:rStyle w:val="DefaultParagraphFont"/>
                <w:rFonts w:ascii="Times New Roman" w:eastAsia="Times New Roman" w:hAnsi="Times New Roman" w:cs="Times New Roman"/>
                <w:b w:val="0"/>
                <w:bCs w:val="0"/>
                <w:i/>
                <w:iCs/>
                <w:smallCaps w:val="0"/>
                <w:color w:val="000000"/>
                <w:sz w:val="24"/>
                <w:szCs w:val="24"/>
                <w:bdr w:val="nil"/>
                <w:rtl w:val="0"/>
              </w:rPr>
              <w:t>cellulae</w:t>
            </w: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“small rooms”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“small compartments”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“small spaces”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“small particles”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4. </w:t>
            </w:r>
            <w:r>
              <w:rPr>
                <w:rStyle w:val="DefaultParagraphFont"/>
                <w:rFonts w:ascii="Times New Roman" w:eastAsia="Times New Roman" w:hAnsi="Times New Roman" w:cs="Times New Roman"/>
                <w:b w:val="0"/>
                <w:bCs w:val="0"/>
                <w:i w:val="0"/>
                <w:iCs w:val="0"/>
                <w:smallCaps w:val="0"/>
                <w:color w:val="000000"/>
                <w:sz w:val="24"/>
                <w:szCs w:val="24"/>
                <w:bdr w:val="nil"/>
                <w:rtl w:val="0"/>
              </w:rPr>
              <w:t>Who played the most influential role in the discovery of the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Robert Hooke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w:t>
            </w:r>
            <w:r>
              <w:rPr>
                <w:rStyle w:val="DefaultParagraphFont"/>
                <w:rFonts w:ascii="Times New Roman" w:eastAsia="Times New Roman" w:hAnsi="Times New Roman" w:cs="Times New Roman"/>
                <w:b w:val="0"/>
                <w:bCs w:val="0"/>
                <w:i w:val="0"/>
                <w:iCs w:val="0"/>
                <w:smallCaps w:val="0"/>
                <w:color w:val="000000"/>
                <w:sz w:val="24"/>
                <w:szCs w:val="24"/>
                <w:bdr w:val="nil"/>
                <w:rtl w:val="0"/>
              </w:rPr>
              <w:t>Who played the most influential role in discovering protists?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Anton van Leeuwenhoek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6. </w:t>
            </w:r>
            <w:r>
              <w:rPr>
                <w:rStyle w:val="DefaultParagraphFont"/>
                <w:rFonts w:ascii="Times New Roman" w:eastAsia="Times New Roman" w:hAnsi="Times New Roman" w:cs="Times New Roman"/>
                <w:b w:val="0"/>
                <w:bCs w:val="0"/>
                <w:i w:val="0"/>
                <w:iCs w:val="0"/>
                <w:smallCaps w:val="0"/>
                <w:color w:val="000000"/>
                <w:sz w:val="24"/>
                <w:szCs w:val="24"/>
                <w:bdr w:val="nil"/>
                <w:rtl w:val="0"/>
              </w:rPr>
              <w:t>Who played the most influential role in discovering the importance of the 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Robert Hooke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early scientist proposed that cells arise only from pre-existing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Robert Brown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8. </w:t>
            </w:r>
            <w:r>
              <w:rPr>
                <w:rStyle w:val="DefaultParagraphFont"/>
                <w:rFonts w:ascii="Times New Roman" w:eastAsia="Times New Roman" w:hAnsi="Times New Roman" w:cs="Times New Roman"/>
                <w:b w:val="0"/>
                <w:bCs w:val="0"/>
                <w:i w:val="0"/>
                <w:iCs w:val="0"/>
                <w:smallCaps w:val="0"/>
                <w:color w:val="000000"/>
                <w:sz w:val="24"/>
                <w:szCs w:val="24"/>
                <w:bdr w:val="nil"/>
                <w:rtl w:val="0"/>
              </w:rPr>
              <w:t>Who proposed that all animals and plants consist of cells that contain a 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Anton van Leeuwenhoek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9. </w:t>
            </w:r>
            <w:r>
              <w:rPr>
                <w:rStyle w:val="DefaultParagraphFont"/>
                <w:rFonts w:ascii="Times New Roman" w:eastAsia="Times New Roman" w:hAnsi="Times New Roman" w:cs="Times New Roman"/>
                <w:b w:val="0"/>
                <w:bCs w:val="0"/>
                <w:i w:val="0"/>
                <w:iCs w:val="0"/>
                <w:smallCaps w:val="0"/>
                <w:color w:val="000000"/>
                <w:sz w:val="24"/>
                <w:szCs w:val="24"/>
                <w:bdr w:val="nil"/>
                <w:rtl w:val="0"/>
              </w:rPr>
              <w:t>Who discovered and described bacteria?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Anton van Leeuwenhoek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Matthias Schleiden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Theodor Schwann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Rudolf Virchow</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statement most correctly describes living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12"/>
              <w:gridCol w:w="802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grow, reproduce, and respond to outside stimuli in an uncoordinated fashion.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grow and respond to outside stimuli in a coordinated fashion.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grow, reproduce, and respond to outside stimuli in a coordinated fashion.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reproduce and respond to outside stimuli in a coordinated fashion.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unit of measurement is most commonly used for expressing cell size?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5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centimetre (cm)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decimetre (dm)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micrometre (µm)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millimetre (mm)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12. </w:t>
            </w:r>
            <w:r>
              <w:rPr>
                <w:rStyle w:val="DefaultParagraphFont"/>
                <w:rFonts w:ascii="Times New Roman" w:eastAsia="Times New Roman" w:hAnsi="Times New Roman" w:cs="Times New Roman"/>
                <w:b w:val="0"/>
                <w:bCs w:val="0"/>
                <w:i w:val="0"/>
                <w:iCs w:val="0"/>
                <w:smallCaps w:val="0"/>
                <w:color w:val="000000"/>
                <w:sz w:val="24"/>
                <w:szCs w:val="24"/>
                <w:bdr w:val="nil"/>
                <w:rtl w:val="0"/>
              </w:rPr>
              <w:t>A human egg is approximately 100 µm in size. What is this equal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 mm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0.10 mm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0.010 mm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0.0010 mm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13. </w:t>
            </w:r>
            <w:r>
              <w:rPr>
                <w:rStyle w:val="DefaultParagraphFont"/>
                <w:rFonts w:ascii="Times New Roman" w:eastAsia="Times New Roman" w:hAnsi="Times New Roman" w:cs="Times New Roman"/>
                <w:b w:val="0"/>
                <w:bCs w:val="0"/>
                <w:i w:val="0"/>
                <w:iCs w:val="0"/>
                <w:smallCaps w:val="0"/>
                <w:color w:val="000000"/>
                <w:sz w:val="24"/>
                <w:szCs w:val="24"/>
                <w:bdr w:val="nil"/>
                <w:rtl w:val="0"/>
              </w:rPr>
              <w:t>Why can the human eye NOT see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0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cells are only about 0.1 mm in diameter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Greek" w:eastAsia="Times New Roman Greek" w:hAnsi="Times New Roman Greek" w:cs="Times New Roman Greek"/>
                      <w:b w:val="0"/>
                      <w:bCs w:val="0"/>
                      <w:i w:val="0"/>
                      <w:iCs w:val="0"/>
                      <w:smallCaps w:val="0"/>
                      <w:color w:val="000000"/>
                      <w:sz w:val="24"/>
                      <w:szCs w:val="24"/>
                      <w:bdr w:val="nil"/>
                      <w:rtl w:val="0"/>
                    </w:rPr>
                    <w:t>because cells are only about 0.5 ìm in diameter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cells are only about 1.0 mm in diameter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cells are only a</w:t>
                  </w:r>
                  <w:r>
                    <w:rPr>
                      <w:rStyle w:val="DefaultParagraphFont"/>
                      <w:rFonts w:ascii="Times New Roman Greek" w:eastAsia="Times New Roman Greek" w:hAnsi="Times New Roman Greek" w:cs="Times New Roman Greek"/>
                      <w:b w:val="0"/>
                      <w:bCs w:val="0"/>
                      <w:i w:val="0"/>
                      <w:iCs w:val="0"/>
                      <w:smallCaps w:val="0"/>
                      <w:color w:val="000000"/>
                      <w:sz w:val="24"/>
                      <w:szCs w:val="24"/>
                      <w:bdr w:val="nil"/>
                      <w:rtl w:val="0"/>
                    </w:rPr>
                    <w:t>bout 5.0 ìm in diameter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cell structure regulates the movement of molecules in and out of the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ribosome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cytoplasm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15. </w:t>
            </w:r>
            <w:r>
              <w:rPr>
                <w:rStyle w:val="DefaultParagraphFont"/>
                <w:rFonts w:ascii="Times New Roman" w:eastAsia="Times New Roman" w:hAnsi="Times New Roman" w:cs="Times New Roman"/>
                <w:b w:val="0"/>
                <w:bCs w:val="0"/>
                <w:i w:val="0"/>
                <w:iCs w:val="0"/>
                <w:smallCaps w:val="0"/>
                <w:color w:val="000000"/>
                <w:sz w:val="24"/>
                <w:szCs w:val="24"/>
                <w:bdr w:val="nil"/>
                <w:rtl w:val="0"/>
              </w:rPr>
              <w:t>Staining with dye is a technique typically used to enhance contrast and visualization of cellular structures. Which microscope magnifies passing light directly through a specimen?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fluorescence microscope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bright field microscope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confocal laser scanning microscope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phase-contrast microscope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synonymous with organelles?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“little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“little organisms”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“little organs”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“little particles”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17. </w:t>
            </w:r>
            <w:r>
              <w:rPr>
                <w:rStyle w:val="DefaultParagraphFont"/>
                <w:rFonts w:ascii="Times New Roman" w:eastAsia="Times New Roman" w:hAnsi="Times New Roman" w:cs="Times New Roman"/>
                <w:b w:val="0"/>
                <w:bCs w:val="0"/>
                <w:i w:val="0"/>
                <w:iCs w:val="0"/>
                <w:smallCaps w:val="0"/>
                <w:color w:val="000000"/>
                <w:sz w:val="24"/>
                <w:szCs w:val="24"/>
                <w:bdr w:val="nil"/>
                <w:rtl w:val="0"/>
              </w:rPr>
              <w:t>If organs are analogous to the body, which of the following are organelles analogous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eukaryote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animal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18. </w:t>
            </w:r>
            <w:r>
              <w:rPr>
                <w:rStyle w:val="DefaultParagraphFont"/>
                <w:rFonts w:ascii="Times New Roman" w:eastAsia="Times New Roman" w:hAnsi="Times New Roman" w:cs="Times New Roman"/>
                <w:b w:val="0"/>
                <w:bCs w:val="0"/>
                <w:i w:val="0"/>
                <w:iCs w:val="0"/>
                <w:smallCaps w:val="0"/>
                <w:color w:val="000000"/>
                <w:sz w:val="24"/>
                <w:szCs w:val="24"/>
                <w:bdr w:val="nil"/>
                <w:rtl w:val="0"/>
              </w:rPr>
              <w:t>Where is the cell’s hereditary information stored?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RNA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glucose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protein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a cell structure that distinguishes prokaryotic from eukaryotic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ribosomes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plasma membrane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20. </w:t>
            </w:r>
            <w:r>
              <w:rPr>
                <w:rStyle w:val="DefaultParagraphFont"/>
                <w:rFonts w:ascii="Times New Roman" w:eastAsia="Times New Roman" w:hAnsi="Times New Roman" w:cs="Times New Roman"/>
                <w:b w:val="0"/>
                <w:bCs w:val="0"/>
                <w:i w:val="0"/>
                <w:iCs w:val="0"/>
                <w:smallCaps w:val="0"/>
                <w:color w:val="000000"/>
                <w:sz w:val="24"/>
                <w:szCs w:val="24"/>
                <w:bdr w:val="nil"/>
                <w:rtl w:val="0"/>
              </w:rPr>
              <w:t>In what way are prokaryotic and eukaryotic cells different?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7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cytoplasm, but a eukaryotic cell does.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a nucleus, but a eukaryotic cell does.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genetic material, but a eukaryotic cell does.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a flagellum, but a eukaryotic cell does.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21. </w:t>
            </w:r>
            <w:r>
              <w:rPr>
                <w:rStyle w:val="DefaultParagraphFont"/>
                <w:rFonts w:ascii="Times New Roman" w:eastAsia="Times New Roman" w:hAnsi="Times New Roman" w:cs="Times New Roman"/>
                <w:b w:val="0"/>
                <w:bCs w:val="0"/>
                <w:i w:val="0"/>
                <w:iCs w:val="0"/>
                <w:smallCaps w:val="0"/>
                <w:color w:val="000000"/>
                <w:sz w:val="24"/>
                <w:szCs w:val="24"/>
                <w:bdr w:val="nil"/>
                <w:rtl w:val="0"/>
              </w:rPr>
              <w:t>What would a comparison of prokaryotic and eukaryotic cells reveal?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9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That they both have a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That they both have a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That they both have an endomembrane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That they both have DNA.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22. </w:t>
            </w:r>
            <w:r>
              <w:rPr>
                <w:rStyle w:val="DefaultParagraphFont"/>
                <w:rFonts w:ascii="Times New Roman" w:eastAsia="Times New Roman" w:hAnsi="Times New Roman" w:cs="Times New Roman"/>
                <w:b w:val="0"/>
                <w:bCs w:val="0"/>
                <w:i w:val="0"/>
                <w:iCs w:val="0"/>
                <w:smallCaps w:val="0"/>
                <w:color w:val="000000"/>
                <w:sz w:val="24"/>
                <w:szCs w:val="24"/>
                <w:bdr w:val="nil"/>
                <w:rtl w:val="0"/>
              </w:rPr>
              <w:t>In what way are prokaryotic and eukaryotic cells different?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20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has a cell wall, but a eukaryotic cell does not.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a cell wall, but a eukaryotic cell does.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has a capsule, but a eukaryotic cell does not.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 does not have a capsule, but a eukaryotic cell does.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shapes are most common among prokaryotes?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6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rodlike, cylindrical, and spherical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rodlike, spiral, and spherical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rodlike, circular, and spherical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rodlike, spiral, and cylindrical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groups belong to the domain of the prokaryotes?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protists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fungi</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animals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25. </w:t>
            </w:r>
            <w:r>
              <w:rPr>
                <w:rStyle w:val="DefaultParagraphFont"/>
                <w:rFonts w:ascii="Times New Roman" w:eastAsia="Times New Roman" w:hAnsi="Times New Roman" w:cs="Times New Roman"/>
                <w:b w:val="0"/>
                <w:bCs w:val="0"/>
                <w:i w:val="0"/>
                <w:iCs w:val="0"/>
                <w:smallCaps w:val="0"/>
                <w:color w:val="000000"/>
                <w:sz w:val="24"/>
                <w:szCs w:val="24"/>
                <w:bdr w:val="nil"/>
                <w:rtl w:val="0"/>
              </w:rPr>
              <w:t>If a plasma membrane is analogous to the cell, which of the following is analogous to the animal body?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reproductive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muscle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skin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digestive system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network of protein filaments reinforce the inner surface of the nuclear envelope in animal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tubulins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lamins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chromatins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27. </w:t>
            </w:r>
            <w:r>
              <w:rPr>
                <w:rStyle w:val="DefaultParagraphFont"/>
                <w:rFonts w:ascii="Times New Roman" w:eastAsia="Times New Roman" w:hAnsi="Times New Roman" w:cs="Times New Roman"/>
                <w:b w:val="0"/>
                <w:bCs w:val="0"/>
                <w:i w:val="0"/>
                <w:iCs w:val="0"/>
                <w:smallCaps w:val="0"/>
                <w:color w:val="000000"/>
                <w:sz w:val="24"/>
                <w:szCs w:val="24"/>
                <w:bdr w:val="nil"/>
                <w:rtl w:val="0"/>
              </w:rPr>
              <w:t>What do mitochondria and chloroplasts have in common?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8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found in the majority of animal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engaged in cellular respiration.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transforming energy.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engaged in photosynthesis.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contains centrioles, which type of cell must it be?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animal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plant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fungal 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contains lysosomes, what type of cell must it be?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fungal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animal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plant 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contains chloroplasts, what type of cell is it most likely?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fungal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plant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animal 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contains tonoplast, what type of cell must it be?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 animal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fungal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prokaryotic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plant cell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32. </w:t>
            </w:r>
            <w:r>
              <w:rPr>
                <w:rStyle w:val="DefaultParagraphFont"/>
                <w:rFonts w:ascii="Times New Roman" w:eastAsia="Times New Roman" w:hAnsi="Times New Roman" w:cs="Times New Roman"/>
                <w:b w:val="0"/>
                <w:bCs w:val="0"/>
                <w:i w:val="0"/>
                <w:iCs w:val="0"/>
                <w:smallCaps w:val="0"/>
                <w:color w:val="000000"/>
                <w:sz w:val="24"/>
                <w:szCs w:val="24"/>
                <w:bdr w:val="nil"/>
                <w:rtl w:val="0"/>
              </w:rPr>
              <w:t>What does chromatin consist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2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RNA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only DNA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DNA and RNA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and associated proteins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eukaryotic chromosome composed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and carbohydrate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and protein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RNA only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semi-liquid substance within the nucleus called?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chromatin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nuclear gel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cytoplasm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nucleoplasm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synthesized in the nucleoli?</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mRNAs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ribosomal subunits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chromatin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36. </w:t>
            </w:r>
            <w:r>
              <w:rPr>
                <w:rStyle w:val="DefaultParagraphFont"/>
                <w:rFonts w:ascii="Times New Roman" w:eastAsia="Times New Roman" w:hAnsi="Times New Roman" w:cs="Times New Roman"/>
                <w:b w:val="0"/>
                <w:bCs w:val="0"/>
                <w:i w:val="0"/>
                <w:iCs w:val="0"/>
                <w:smallCaps w:val="0"/>
                <w:color w:val="000000"/>
                <w:sz w:val="24"/>
                <w:szCs w:val="24"/>
                <w:bdr w:val="nil"/>
                <w:rtl w:val="0"/>
              </w:rPr>
              <w:t>What makes large quantities of proteins in the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numerous cilia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numerous ribosomes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numerous centrioles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numerous chromosomes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organelle is NOT a part of the endomembrane system?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lysosome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nucleolus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Golgi complex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38. </w:t>
            </w:r>
            <w:r>
              <w:rPr>
                <w:rStyle w:val="DefaultParagraphFont"/>
                <w:rFonts w:ascii="Times New Roman" w:eastAsia="Times New Roman" w:hAnsi="Times New Roman" w:cs="Times New Roman"/>
                <w:b w:val="0"/>
                <w:bCs w:val="0"/>
                <w:i w:val="0"/>
                <w:iCs w:val="0"/>
                <w:smallCaps w:val="0"/>
                <w:color w:val="000000"/>
                <w:sz w:val="24"/>
                <w:szCs w:val="24"/>
                <w:bdr w:val="nil"/>
                <w:rtl w:val="0"/>
              </w:rPr>
              <w:t>What do mitochondria and chloroplasts have in common?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7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contain chlorophyll.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 made on free ribosomes may pass into both of them.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members of the endomembrane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are found in most animal cells.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organelles contain DNA?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3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lysosomes and ribosomes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lysosomes and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 and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 and ribosomes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organelle is involved in the synthesis of lipids?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7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ribosome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smooth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Golgi complex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rough endoplasmic reticulum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function of the Golgi complex?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5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synthesizes lipids.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synthesizes proteins for export from the cell.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receives proteins made in the rough ER and chemically modifies them.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It receives proteins made in the smooth ER and chemically modifies them.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the correct path in the endomembrane system for a protein synthesized on a ribosome attached to the rough 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44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rough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smooth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27"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Golgi complex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28"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rough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29"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vesicle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0"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smooth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1"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rough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2"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vesicle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3"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lysosome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4"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rough ER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5"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Golgi complex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6"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vesicle </w:t>
                  </w:r>
                  <w:r>
                    <w:rPr>
                      <w:rStyle w:val="DefaultParagraphFont"/>
                      <w:rFonts w:ascii="Times New Roman" w:eastAsia="Times New Roman" w:hAnsi="Times New Roman" w:cs="Times New Roman"/>
                      <w:b w:val="0"/>
                      <w:bCs w:val="0"/>
                      <w:i w:val="0"/>
                      <w:iCs w:val="0"/>
                      <w:smallCaps w:val="0"/>
                      <w:color w:val="000000"/>
                      <w:position w:val="1"/>
                      <w:sz w:val="24"/>
                      <w:szCs w:val="24"/>
                      <w:bdr w:val="nil"/>
                      <w:rtl w:val="0"/>
                    </w:rPr>
                    <w:pict>
                      <v:shape id="_x0000_i1037" type="#_x0000_t75" style="height:11pt;width:11pt">
                        <v:imagedata r:id="rId4" o:title=""/>
                      </v:shape>
                    </w:pic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cellular component is capable of digestion?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5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rough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Golgi complex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ribosome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lysosome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44. </w:t>
            </w:r>
            <w:r>
              <w:rPr>
                <w:rStyle w:val="DefaultParagraphFont"/>
                <w:rFonts w:ascii="Times New Roman" w:eastAsia="Times New Roman" w:hAnsi="Times New Roman" w:cs="Times New Roman"/>
                <w:b w:val="0"/>
                <w:bCs w:val="0"/>
                <w:i w:val="0"/>
                <w:iCs w:val="0"/>
                <w:smallCaps w:val="0"/>
                <w:color w:val="000000"/>
                <w:sz w:val="24"/>
                <w:szCs w:val="24"/>
                <w:bdr w:val="nil"/>
                <w:rtl w:val="0"/>
              </w:rPr>
              <w:t>Cells that are more active in secreting enzymes would most likely exhibit which one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exocytosis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endocytosis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diffusion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osmosis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45. </w:t>
            </w:r>
            <w:r>
              <w:rPr>
                <w:rStyle w:val="DefaultParagraphFont"/>
                <w:rFonts w:ascii="Times New Roman" w:eastAsia="Times New Roman" w:hAnsi="Times New Roman" w:cs="Times New Roman"/>
                <w:b w:val="0"/>
                <w:bCs w:val="0"/>
                <w:i w:val="0"/>
                <w:iCs w:val="0"/>
                <w:smallCaps w:val="0"/>
                <w:color w:val="000000"/>
                <w:sz w:val="24"/>
                <w:szCs w:val="24"/>
                <w:bdr w:val="nil"/>
                <w:rtl w:val="0"/>
              </w:rPr>
              <w:t>When molecules are brought into the cell from the exterior, they need to be placed onto one of the following organelles for further routing to other locations. Which of the following organelles serve(s) the purpose of further routing?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lysosomes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ribosomes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46. </w:t>
            </w:r>
            <w:r>
              <w:rPr>
                <w:rStyle w:val="DefaultParagraphFont"/>
                <w:rFonts w:ascii="Times New Roman" w:eastAsia="Times New Roman" w:hAnsi="Times New Roman" w:cs="Times New Roman"/>
                <w:b w:val="0"/>
                <w:bCs w:val="0"/>
                <w:i w:val="0"/>
                <w:iCs w:val="0"/>
                <w:smallCaps w:val="0"/>
                <w:color w:val="000000"/>
                <w:sz w:val="24"/>
                <w:szCs w:val="24"/>
                <w:bdr w:val="nil"/>
                <w:rtl w:val="0"/>
              </w:rPr>
              <w:t>At one point in human development, tissue that connected the fingers and the hand appeared to be “webbed.” Enzymes eventually destroy the cells of the webbing and the fingers separate. Where are these enzymes probably liberated from?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2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from 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from the smooth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from the chromosomes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from the lysosomes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47. </w:t>
            </w:r>
            <w:r>
              <w:rPr>
                <w:rStyle w:val="DefaultParagraphFont"/>
                <w:rFonts w:ascii="Times New Roman" w:eastAsia="Times New Roman" w:hAnsi="Times New Roman" w:cs="Times New Roman"/>
                <w:b w:val="0"/>
                <w:bCs w:val="0"/>
                <w:i w:val="0"/>
                <w:iCs w:val="0"/>
                <w:smallCaps w:val="0"/>
                <w:color w:val="000000"/>
                <w:sz w:val="24"/>
                <w:szCs w:val="24"/>
                <w:bdr w:val="nil"/>
                <w:rtl w:val="0"/>
              </w:rPr>
              <w:t>At which pH do lysosomes function best?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organelle contains hydrolytic enzymes for the digestion of proteins, lipids, nucleic acids, and polysaccharides?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5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Golgi complex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rough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lysosome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49. </w:t>
            </w:r>
            <w:r>
              <w:rPr>
                <w:rStyle w:val="DefaultParagraphFont"/>
                <w:rFonts w:ascii="Times New Roman" w:eastAsia="Times New Roman" w:hAnsi="Times New Roman" w:cs="Times New Roman"/>
                <w:b w:val="0"/>
                <w:bCs w:val="0"/>
                <w:i w:val="0"/>
                <w:iCs w:val="0"/>
                <w:smallCaps w:val="0"/>
                <w:color w:val="000000"/>
                <w:sz w:val="24"/>
                <w:szCs w:val="24"/>
                <w:bdr w:val="nil"/>
                <w:rtl w:val="0"/>
              </w:rPr>
              <w:t>If a lysosome is analogous to the animal cell, which of the following is analogous to the plant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chloroplast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tonoplast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vacuole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50. </w:t>
            </w:r>
            <w:r>
              <w:rPr>
                <w:rStyle w:val="DefaultParagraphFont"/>
                <w:rFonts w:ascii="Times New Roman" w:eastAsia="Times New Roman" w:hAnsi="Times New Roman" w:cs="Times New Roman"/>
                <w:b w:val="0"/>
                <w:bCs w:val="0"/>
                <w:i w:val="0"/>
                <w:iCs w:val="0"/>
                <w:smallCaps w:val="0"/>
                <w:color w:val="000000"/>
                <w:sz w:val="24"/>
                <w:szCs w:val="24"/>
                <w:bdr w:val="nil"/>
                <w:rtl w:val="0"/>
              </w:rPr>
              <w:t>If a lysosome is analogous to the cell, which of the following is analogous to the animal body?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digestive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muscle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nervous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reproductive system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51. </w:t>
            </w:r>
            <w:r>
              <w:rPr>
                <w:rStyle w:val="DefaultParagraphFont"/>
                <w:rFonts w:ascii="Times New Roman" w:eastAsia="Times New Roman" w:hAnsi="Times New Roman" w:cs="Times New Roman"/>
                <w:b w:val="0"/>
                <w:bCs w:val="0"/>
                <w:i w:val="0"/>
                <w:iCs w:val="0"/>
                <w:smallCaps w:val="0"/>
                <w:color w:val="000000"/>
                <w:sz w:val="24"/>
                <w:szCs w:val="24"/>
                <w:bdr w:val="nil"/>
                <w:rtl w:val="0"/>
              </w:rPr>
              <w:t>Where does cellular respiration occur?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lysosomes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chloroplasts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peroxisomes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52. </w:t>
            </w:r>
            <w:r>
              <w:rPr>
                <w:rStyle w:val="DefaultParagraphFont"/>
                <w:rFonts w:ascii="Times New Roman" w:eastAsia="Times New Roman" w:hAnsi="Times New Roman" w:cs="Times New Roman"/>
                <w:b w:val="0"/>
                <w:bCs w:val="0"/>
                <w:i w:val="0"/>
                <w:iCs w:val="0"/>
                <w:smallCaps w:val="0"/>
                <w:color w:val="000000"/>
                <w:sz w:val="24"/>
                <w:szCs w:val="24"/>
                <w:bdr w:val="nil"/>
                <w:rtl w:val="0"/>
              </w:rPr>
              <w:t>In the process of cellular respiration, what is converted to water and carbon dioxide during the formation of energy?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glucose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fats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O</w:t>
                  </w:r>
                  <w:r>
                    <w:rPr>
                      <w:rStyle w:val="DefaultParagraphFont"/>
                      <w:rFonts w:ascii="Times New Roman" w:eastAsia="Times New Roman" w:hAnsi="Times New Roman" w:cs="Times New Roman"/>
                      <w:b w:val="0"/>
                      <w:bCs w:val="0"/>
                      <w:i w:val="0"/>
                      <w:iCs w:val="0"/>
                      <w:smallCaps w:val="0"/>
                      <w:color w:val="000000"/>
                      <w:sz w:val="30"/>
                      <w:szCs w:val="30"/>
                      <w:bdr w:val="nil"/>
                      <w:vertAlign w:val="subscript"/>
                      <w:rtl w:val="0"/>
                    </w:rPr>
                    <w:t>2</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and glucose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53. </w:t>
            </w:r>
            <w:r>
              <w:rPr>
                <w:rStyle w:val="DefaultParagraphFont"/>
                <w:rFonts w:ascii="Times New Roman" w:eastAsia="Times New Roman" w:hAnsi="Times New Roman" w:cs="Times New Roman"/>
                <w:b w:val="0"/>
                <w:bCs w:val="0"/>
                <w:i w:val="0"/>
                <w:iCs w:val="0"/>
                <w:smallCaps w:val="0"/>
                <w:color w:val="000000"/>
                <w:sz w:val="24"/>
                <w:szCs w:val="24"/>
                <w:bdr w:val="nil"/>
                <w:rtl w:val="0"/>
              </w:rPr>
              <w:t>What greatly increases the interior surface area of mitochondria?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centrioles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cristae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matrix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54. </w:t>
            </w:r>
            <w:r>
              <w:rPr>
                <w:rStyle w:val="DefaultParagraphFont"/>
                <w:rFonts w:ascii="Times New Roman" w:eastAsia="Times New Roman" w:hAnsi="Times New Roman" w:cs="Times New Roman"/>
                <w:b w:val="0"/>
                <w:bCs w:val="0"/>
                <w:i w:val="0"/>
                <w:iCs w:val="0"/>
                <w:smallCaps w:val="0"/>
                <w:color w:val="000000"/>
                <w:sz w:val="24"/>
                <w:szCs w:val="24"/>
                <w:bdr w:val="nil"/>
                <w:rtl w:val="0"/>
              </w:rPr>
              <w:t>What comprises cytoskeletal elements?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triglycerides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phospholipids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glycogen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comprises microfilaments?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keratins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tubulins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myosins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56. 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protein comprises microtubules?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tubulins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myosins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keratins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57. 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contains intermediate filaments, to which organism must the cell then belong?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 unicellular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 multicellular organism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 protist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 bacterium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58. 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pair is NOT matched correctly?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plant cell wall; cellulose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intermediate filaments; tubulin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microfilaments; actin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membrane; phospholipid bilayer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radiate from the centre of the cell and anchor the ER, Golgi complex, lysosomes, and secretory vesicles in place?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laminins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60. </w:t>
            </w:r>
            <w:r>
              <w:rPr>
                <w:rStyle w:val="DefaultParagraphFont"/>
                <w:rFonts w:ascii="Times New Roman" w:eastAsia="Times New Roman" w:hAnsi="Times New Roman" w:cs="Times New Roman"/>
                <w:b w:val="0"/>
                <w:bCs w:val="0"/>
                <w:i w:val="0"/>
                <w:iCs w:val="0"/>
                <w:smallCaps w:val="0"/>
                <w:color w:val="000000"/>
                <w:sz w:val="24"/>
                <w:szCs w:val="24"/>
                <w:bdr w:val="nil"/>
                <w:rtl w:val="0"/>
              </w:rPr>
              <w:t>In what way are cilia and flagella similar?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2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both propel a cell in the same way.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both occur in great numbers.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identical in structure.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both of the same length.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61. 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is propelled through a medium in a whip-like motion, what does it most likely possess?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capsule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cilia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flagellum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62. 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moves through water by moving the fluid over its surface, what does the cell mostly likely possess?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capsule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cilia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flagellum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63. </w:t>
            </w:r>
            <w:r>
              <w:rPr>
                <w:rStyle w:val="DefaultParagraphFont"/>
                <w:rFonts w:ascii="Times New Roman" w:eastAsia="Times New Roman" w:hAnsi="Times New Roman" w:cs="Times New Roman"/>
                <w:b w:val="0"/>
                <w:bCs w:val="0"/>
                <w:i w:val="0"/>
                <w:iCs w:val="0"/>
                <w:smallCaps w:val="0"/>
                <w:color w:val="000000"/>
                <w:sz w:val="24"/>
                <w:szCs w:val="24"/>
                <w:bdr w:val="nil"/>
                <w:rtl w:val="0"/>
              </w:rPr>
              <w:t>From which cellular component do cilia and flagella arise?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chromosome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centriole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Golgi complex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64. </w:t>
            </w:r>
            <w:r>
              <w:rPr>
                <w:rStyle w:val="DefaultParagraphFont"/>
                <w:rFonts w:ascii="Times New Roman" w:eastAsia="Times New Roman" w:hAnsi="Times New Roman" w:cs="Times New Roman"/>
                <w:b w:val="0"/>
                <w:bCs w:val="0"/>
                <w:i w:val="0"/>
                <w:iCs w:val="0"/>
                <w:smallCaps w:val="0"/>
                <w:color w:val="000000"/>
                <w:sz w:val="24"/>
                <w:szCs w:val="24"/>
                <w:bdr w:val="nil"/>
                <w:rtl w:val="0"/>
              </w:rPr>
              <w:t>What does the 9 + 2 system refer to?</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6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the Golgi complex and the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the cilia and the nucleus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the flagella and the 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the flagella and the cilia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are the principal structural components of cilia and flagella?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intermediate 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myosin microfilaments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 microfilaments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66. </w:t>
            </w:r>
            <w:r>
              <w:rPr>
                <w:rStyle w:val="DefaultParagraphFont"/>
                <w:rFonts w:ascii="Times New Roman" w:eastAsia="Times New Roman" w:hAnsi="Times New Roman" w:cs="Times New Roman"/>
                <w:b w:val="0"/>
                <w:bCs w:val="0"/>
                <w:i w:val="0"/>
                <w:iCs w:val="0"/>
                <w:smallCaps w:val="0"/>
                <w:color w:val="000000"/>
                <w:sz w:val="24"/>
                <w:szCs w:val="24"/>
                <w:bdr w:val="nil"/>
                <w:rtl w:val="0"/>
              </w:rPr>
              <w:t>If a flagellum is analogous to the cell, which of the following is analogous to the animal body?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muscle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nervous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reproductive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digestive system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67. 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extend as a bundle from the base to the tip of a flagellum or cilium?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intermediate filaments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actins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68. </w:t>
            </w:r>
            <w:r>
              <w:rPr>
                <w:rStyle w:val="DefaultParagraphFont"/>
                <w:rFonts w:ascii="Times New Roman" w:eastAsia="Times New Roman" w:hAnsi="Times New Roman" w:cs="Times New Roman"/>
                <w:b w:val="0"/>
                <w:bCs w:val="0"/>
                <w:i w:val="0"/>
                <w:iCs w:val="0"/>
                <w:smallCaps w:val="0"/>
                <w:color w:val="000000"/>
                <w:sz w:val="24"/>
                <w:szCs w:val="24"/>
                <w:bdr w:val="nil"/>
                <w:rtl w:val="0"/>
              </w:rPr>
              <w:t>Where are cell walls found?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plant and fungal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plant cells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fungal cells only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 animal cells only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cell structures store starch in plants?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plastids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vacuoles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processes occurs in chloroplasts?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DNA 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photosynthesis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 synthesis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cellular digestion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71. </w:t>
            </w:r>
            <w:r>
              <w:rPr>
                <w:rStyle w:val="DefaultParagraphFont"/>
                <w:rFonts w:ascii="Times New Roman" w:eastAsia="Times New Roman" w:hAnsi="Times New Roman" w:cs="Times New Roman"/>
                <w:b w:val="0"/>
                <w:bCs w:val="0"/>
                <w:i w:val="0"/>
                <w:iCs w:val="0"/>
                <w:smallCaps w:val="0"/>
                <w:color w:val="000000"/>
                <w:sz w:val="24"/>
                <w:szCs w:val="24"/>
                <w:bdr w:val="nil"/>
                <w:rtl w:val="0"/>
              </w:rPr>
              <w:t>Why do scientists believe that mitochondria may have evolved from ancient bacteria?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81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both have their own DNA and ribosomes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both have five chromosomes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both are surrounded by a double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because the shapes and size of both are exactly the same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72. </w:t>
            </w:r>
            <w:r>
              <w:rPr>
                <w:rStyle w:val="DefaultParagraphFont"/>
                <w:rFonts w:ascii="Times New Roman" w:eastAsia="Times New Roman" w:hAnsi="Times New Roman" w:cs="Times New Roman"/>
                <w:b w:val="0"/>
                <w:bCs w:val="0"/>
                <w:i w:val="0"/>
                <w:iCs w:val="0"/>
                <w:smallCaps w:val="0"/>
                <w:color w:val="000000"/>
                <w:sz w:val="24"/>
                <w:szCs w:val="24"/>
                <w:bdr w:val="nil"/>
                <w:rtl w:val="0"/>
              </w:rPr>
              <w:t>With which organelle(s) do chloroplasts share many similarities?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5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lysosomes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rough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73. </w:t>
            </w:r>
            <w:r>
              <w:rPr>
                <w:rStyle w:val="DefaultParagraphFont"/>
                <w:rFonts w:ascii="Times New Roman" w:eastAsia="Times New Roman" w:hAnsi="Times New Roman" w:cs="Times New Roman"/>
                <w:b w:val="0"/>
                <w:bCs w:val="0"/>
                <w:i w:val="0"/>
                <w:iCs w:val="0"/>
                <w:smallCaps w:val="0"/>
                <w:color w:val="000000"/>
                <w:sz w:val="24"/>
                <w:szCs w:val="24"/>
                <w:bdr w:val="nil"/>
                <w:rtl w:val="0"/>
              </w:rPr>
              <w:t>What do chloroplasts utilize light energy for?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7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make carbohydrates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make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make nucleic acids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make fats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74. </w:t>
            </w:r>
            <w:r>
              <w:rPr>
                <w:rStyle w:val="DefaultParagraphFont"/>
                <w:rFonts w:ascii="Times New Roman" w:eastAsia="Times New Roman" w:hAnsi="Times New Roman" w:cs="Times New Roman"/>
                <w:b w:val="0"/>
                <w:bCs w:val="0"/>
                <w:i w:val="0"/>
                <w:iCs w:val="0"/>
                <w:smallCaps w:val="0"/>
                <w:color w:val="000000"/>
                <w:sz w:val="24"/>
                <w:szCs w:val="24"/>
                <w:bdr w:val="nil"/>
                <w:rtl w:val="0"/>
              </w:rPr>
              <w:t>In which organelles are grana and thylakoids found as structural components?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ribosomes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lysosomes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75. 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may occupy more than 90% of a mature plant cell’s volume?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5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rough endoplasmic reticulum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central vacuole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nucleus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76. 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another name for the membrane that surrounds the central vacuole?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tonoplast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ionoplast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chromoplast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77. </w:t>
            </w:r>
            <w:r>
              <w:rPr>
                <w:rStyle w:val="DefaultParagraphFont"/>
                <w:rFonts w:ascii="Times New Roman" w:eastAsia="Times New Roman" w:hAnsi="Times New Roman" w:cs="Times New Roman"/>
                <w:b w:val="0"/>
                <w:bCs w:val="0"/>
                <w:i w:val="0"/>
                <w:iCs w:val="0"/>
                <w:smallCaps w:val="0"/>
                <w:color w:val="000000"/>
                <w:sz w:val="24"/>
                <w:szCs w:val="24"/>
                <w:bdr w:val="nil"/>
                <w:rtl w:val="0"/>
              </w:rPr>
              <w:t>In plant cells, what provides cellular support and protects cells from pathogens?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cell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cytoplasm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plasmodesmata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78. </w:t>
            </w:r>
            <w:r>
              <w:rPr>
                <w:rStyle w:val="DefaultParagraphFont"/>
                <w:rFonts w:ascii="Times New Roman" w:eastAsia="Times New Roman" w:hAnsi="Times New Roman" w:cs="Times New Roman"/>
                <w:b w:val="0"/>
                <w:bCs w:val="0"/>
                <w:i w:val="0"/>
                <w:iCs w:val="0"/>
                <w:smallCaps w:val="0"/>
                <w:color w:val="000000"/>
                <w:sz w:val="24"/>
                <w:szCs w:val="24"/>
                <w:bdr w:val="nil"/>
                <w:rtl w:val="0"/>
              </w:rPr>
              <w:t>In what way are lysosomes and plant vacuoles similar to each other?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6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both involved in cell movement.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both involved in cell digestion.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both involved in cell sensitivity.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are both involved in cell reproduction.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79. </w:t>
            </w:r>
            <w:r>
              <w:rPr>
                <w:rStyle w:val="DefaultParagraphFont"/>
                <w:rFonts w:ascii="Times New Roman" w:eastAsia="Times New Roman" w:hAnsi="Times New Roman" w:cs="Times New Roman"/>
                <w:b w:val="0"/>
                <w:bCs w:val="0"/>
                <w:i w:val="0"/>
                <w:iCs w:val="0"/>
                <w:smallCaps w:val="0"/>
                <w:color w:val="000000"/>
                <w:sz w:val="24"/>
                <w:szCs w:val="24"/>
                <w:bdr w:val="nil"/>
                <w:rtl w:val="0"/>
              </w:rPr>
              <w:t>If a cell wall is analogous to the plant cell, which of the following is analogous to the animal cell?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cytoskeleton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capsule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extracellular matrix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80. </w:t>
            </w:r>
            <w:r>
              <w:rPr>
                <w:rStyle w:val="DefaultParagraphFont"/>
                <w:rFonts w:ascii="Times New Roman" w:eastAsia="Times New Roman" w:hAnsi="Times New Roman" w:cs="Times New Roman"/>
                <w:b w:val="0"/>
                <w:bCs w:val="0"/>
                <w:i w:val="0"/>
                <w:iCs w:val="0"/>
                <w:smallCaps w:val="0"/>
                <w:color w:val="000000"/>
                <w:sz w:val="24"/>
                <w:szCs w:val="24"/>
                <w:bdr w:val="nil"/>
                <w:rtl w:val="0"/>
              </w:rPr>
              <w:t>What are plant cell walls composed of?</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carbohydrates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phospholipids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steroids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81. </w:t>
            </w:r>
            <w:r>
              <w:rPr>
                <w:rStyle w:val="DefaultParagraphFont"/>
                <w:rFonts w:ascii="Times New Roman" w:eastAsia="Times New Roman" w:hAnsi="Times New Roman" w:cs="Times New Roman"/>
                <w:b w:val="0"/>
                <w:bCs w:val="0"/>
                <w:i w:val="0"/>
                <w:iCs w:val="0"/>
                <w:smallCaps w:val="0"/>
                <w:color w:val="000000"/>
                <w:sz w:val="24"/>
                <w:szCs w:val="24"/>
                <w:bdr w:val="nil"/>
                <w:rtl w:val="0"/>
              </w:rPr>
              <w:t>What connects the cytoplasm of adjacent cells in plants?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plasma membrane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plasmodesmata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primary cell wall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secondary cell wall</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82. 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is the component of plant cell wall?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protein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chitin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cellulose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nucleic acid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83. </w:t>
            </w:r>
            <w:r>
              <w:rPr>
                <w:rStyle w:val="DefaultParagraphFont"/>
                <w:rFonts w:ascii="Times New Roman" w:eastAsia="Times New Roman" w:hAnsi="Times New Roman" w:cs="Times New Roman"/>
                <w:b w:val="0"/>
                <w:bCs w:val="0"/>
                <w:i w:val="0"/>
                <w:iCs w:val="0"/>
                <w:smallCaps w:val="0"/>
                <w:color w:val="000000"/>
                <w:sz w:val="24"/>
                <w:szCs w:val="24"/>
                <w:bdr w:val="nil"/>
                <w:rtl w:val="0"/>
              </w:rPr>
              <w:t>Plant cells permit ions and small molecules to move between adjacent cells by means of cytoplasmic channels in their cell walls. What are these channels called?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plasmodesmata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 junctions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desmosomes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gap junctions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84. </w:t>
            </w:r>
            <w:r>
              <w:rPr>
                <w:rStyle w:val="DefaultParagraphFont"/>
                <w:rFonts w:ascii="Times New Roman" w:eastAsia="Times New Roman" w:hAnsi="Times New Roman" w:cs="Times New Roman"/>
                <w:b w:val="0"/>
                <w:bCs w:val="0"/>
                <w:i w:val="0"/>
                <w:iCs w:val="0"/>
                <w:smallCaps w:val="0"/>
                <w:color w:val="000000"/>
                <w:sz w:val="24"/>
                <w:szCs w:val="24"/>
                <w:bdr w:val="nil"/>
                <w:rtl w:val="0"/>
              </w:rPr>
              <w:t>Over time, cancerous cells typically lose the cell adhesion molecules embedded in their plasma membrane. Loss of these molecules is best associated with which of the following traits of cancer cells?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1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production of new 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angiogenesis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increased rate of cell division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migration to new locations in the body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85. </w:t>
            </w:r>
            <w:r>
              <w:rPr>
                <w:rStyle w:val="DefaultParagraphFont"/>
                <w:rFonts w:ascii="Times New Roman" w:eastAsia="Times New Roman" w:hAnsi="Times New Roman" w:cs="Times New Roman"/>
                <w:b w:val="0"/>
                <w:bCs w:val="0"/>
                <w:i w:val="0"/>
                <w:iCs w:val="0"/>
                <w:smallCaps w:val="0"/>
                <w:color w:val="000000"/>
                <w:sz w:val="24"/>
                <w:szCs w:val="24"/>
                <w:bdr w:val="nil"/>
                <w:rtl w:val="0"/>
              </w:rPr>
              <w:t>What are cell adhesion molecules in normal cells partially responsible for?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9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ability of cells to migrate to new locations in the body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ability of cells to do endocytosis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ability of cells to recognize other cells as “self”</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ability of cells to do exocytosis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86. </w:t>
            </w:r>
            <w:r>
              <w:rPr>
                <w:rStyle w:val="DefaultParagraphFont"/>
                <w:rFonts w:ascii="Times New Roman" w:eastAsia="Times New Roman" w:hAnsi="Times New Roman" w:cs="Times New Roman"/>
                <w:b w:val="0"/>
                <w:bCs w:val="0"/>
                <w:i w:val="0"/>
                <w:iCs w:val="0"/>
                <w:smallCaps w:val="0"/>
                <w:color w:val="000000"/>
                <w:sz w:val="24"/>
                <w:szCs w:val="24"/>
                <w:bdr w:val="nil"/>
                <w:rtl w:val="0"/>
              </w:rPr>
              <w:t>What are desmosomes?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4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type of anchoring junction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type of gap junction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type of tight junction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type of cell adhesion molecule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87. 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function of tight junctions?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7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seal the spaces between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give the cell its shape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allow ions and small molecules to pass between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allow cells to communicate with each other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88. </w:t>
            </w:r>
            <w:r>
              <w:rPr>
                <w:rStyle w:val="DefaultParagraphFont"/>
                <w:rFonts w:ascii="Times New Roman" w:eastAsia="Times New Roman" w:hAnsi="Times New Roman" w:cs="Times New Roman"/>
                <w:b w:val="0"/>
                <w:bCs w:val="0"/>
                <w:i w:val="0"/>
                <w:iCs w:val="0"/>
                <w:smallCaps w:val="0"/>
                <w:color w:val="000000"/>
                <w:sz w:val="24"/>
                <w:szCs w:val="24"/>
                <w:bdr w:val="nil"/>
                <w:rtl w:val="0"/>
              </w:rPr>
              <w:t>What is the function of gap junctions?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7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allow plant cells to communicate with each other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allow ions and small molecules to pass between cells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give the cell its shape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to seal the spaces between cells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89. 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allow communication between the cells of the heart muscle tissue, resulting in the coordinated beating of the heart?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tight junctions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anchoring junctions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desmosomes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gap junctions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90. </w:t>
            </w:r>
            <w:r>
              <w:rPr>
                <w:rStyle w:val="DefaultParagraphFont"/>
                <w:rFonts w:ascii="Times New Roman" w:eastAsia="Times New Roman" w:hAnsi="Times New Roman" w:cs="Times New Roman"/>
                <w:b w:val="0"/>
                <w:bCs w:val="0"/>
                <w:i w:val="0"/>
                <w:iCs w:val="0"/>
                <w:smallCaps w:val="0"/>
                <w:color w:val="000000"/>
                <w:sz w:val="24"/>
                <w:szCs w:val="24"/>
                <w:bdr w:val="nil"/>
                <w:rtl w:val="0"/>
              </w:rPr>
              <w:t>What are the main components of the extracellular matrix?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4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glycoproteins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phospholipids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cellulose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glycolipids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91. </w:t>
            </w:r>
            <w:r>
              <w:rPr>
                <w:rStyle w:val="DefaultParagraphFont"/>
                <w:rFonts w:ascii="Times New Roman" w:eastAsia="Times New Roman" w:hAnsi="Times New Roman" w:cs="Times New Roman"/>
                <w:b w:val="0"/>
                <w:bCs w:val="0"/>
                <w:i w:val="0"/>
                <w:iCs w:val="0"/>
                <w:smallCaps w:val="0"/>
                <w:color w:val="000000"/>
                <w:sz w:val="24"/>
                <w:szCs w:val="24"/>
                <w:bdr w:val="nil"/>
                <w:rtl w:val="0"/>
              </w:rPr>
              <w:t>In general, how are prokaryotic and eukaryotic cells different and how are they similar?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mitochondria and chloroplasts contain DNA, RNA, and ribosomes that resemble those found in bacteria. In prokaryotic cells, the genetic material is found in a central region called the nucleoid, while in eukaryotic cells, it is contained in the membrane-bound nucleus. Also, eukaryotic cells contain membrane systems that form organelles, while prokaryotic cells do not. A plasma membrane surrounds both prokaryotic and eukaryotic cells.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92. </w:t>
            </w:r>
            <w:r>
              <w:rPr>
                <w:rStyle w:val="DefaultParagraphFont"/>
                <w:rFonts w:ascii="Times New Roman" w:eastAsia="Times New Roman" w:hAnsi="Times New Roman" w:cs="Times New Roman"/>
                <w:b w:val="0"/>
                <w:bCs w:val="0"/>
                <w:i w:val="0"/>
                <w:iCs w:val="0"/>
                <w:smallCaps w:val="0"/>
                <w:color w:val="000000"/>
                <w:sz w:val="24"/>
                <w:szCs w:val="24"/>
                <w:bdr w:val="nil"/>
                <w:rtl w:val="0"/>
              </w:rPr>
              <w:t>If prokaryotic cells do not have mitochondria, where do they produce their cellular energy?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plasma membrane contains most of the molecular systems needed to metabolize food molecules to ATP.</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93. </w:t>
            </w:r>
            <w:r>
              <w:rPr>
                <w:rStyle w:val="DefaultParagraphFont"/>
                <w:rFonts w:ascii="Times New Roman" w:eastAsia="Times New Roman" w:hAnsi="Times New Roman" w:cs="Times New Roman"/>
                <w:b w:val="0"/>
                <w:bCs w:val="0"/>
                <w:i w:val="0"/>
                <w:iCs w:val="0"/>
                <w:smallCaps w:val="0"/>
                <w:color w:val="000000"/>
                <w:sz w:val="24"/>
                <w:szCs w:val="24"/>
                <w:bdr w:val="nil"/>
                <w:rtl w:val="0"/>
              </w:rPr>
              <w:t>Compare animal and plant cells. How are they different? How are they the same?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animal cells and plant cells have a plasma membrane, nucleus, mitochondria, endoplasmic reticulum, ribosomes, and Golgi complex. Animal cells, however, do not have a cell wall, central vacuole, or chloroplasts.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94. </w:t>
            </w:r>
            <w:r>
              <w:rPr>
                <w:rStyle w:val="DefaultParagraphFont"/>
                <w:rFonts w:ascii="Times New Roman" w:eastAsia="Times New Roman" w:hAnsi="Times New Roman" w:cs="Times New Roman"/>
                <w:b w:val="0"/>
                <w:bCs w:val="0"/>
                <w:i w:val="0"/>
                <w:iCs w:val="0"/>
                <w:smallCaps w:val="0"/>
                <w:color w:val="000000"/>
                <w:sz w:val="24"/>
                <w:szCs w:val="24"/>
                <w:bdr w:val="nil"/>
                <w:rtl w:val="0"/>
              </w:rPr>
              <w:t>Explain how a cell isolated from the pancreas would be the same as a muscle cell. How would the two cell types be different?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cell types would contain the same organelles; however, due to the very different functions of the two cells, the proportion of certain organelles would be different. For example, the pancreatic cell, which is involved in the production of digestive enzymes, would have an extensive rough ER network, while a muscle cell would have a large proportion of mitochondria to make the large amount of energy necessary for muscle contraction.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95. </w:t>
            </w:r>
            <w:r>
              <w:rPr>
                <w:rStyle w:val="DefaultParagraphFont"/>
                <w:rFonts w:ascii="Times New Roman" w:eastAsia="Times New Roman" w:hAnsi="Times New Roman" w:cs="Times New Roman"/>
                <w:b w:val="0"/>
                <w:bCs w:val="0"/>
                <w:i w:val="0"/>
                <w:iCs w:val="0"/>
                <w:smallCaps w:val="0"/>
                <w:color w:val="000000"/>
                <w:sz w:val="24"/>
                <w:szCs w:val="24"/>
                <w:bdr w:val="nil"/>
                <w:rtl w:val="0"/>
              </w:rPr>
              <w:t>Why are chloroplasts and mitochondria believed to have originated from ancient prokaryotes?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Both mitochondria and chloroplasts contain DNA, RNA, and ribosomes that resemble those found in bacteria.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96. </w:t>
            </w:r>
            <w:r>
              <w:rPr>
                <w:rStyle w:val="DefaultParagraphFont"/>
                <w:rFonts w:ascii="Times New Roman" w:eastAsia="Times New Roman" w:hAnsi="Times New Roman" w:cs="Times New Roman"/>
                <w:b w:val="0"/>
                <w:bCs w:val="0"/>
                <w:i w:val="0"/>
                <w:iCs w:val="0"/>
                <w:smallCaps w:val="0"/>
                <w:color w:val="000000"/>
                <w:sz w:val="24"/>
                <w:szCs w:val="24"/>
                <w:bdr w:val="nil"/>
                <w:rtl w:val="0"/>
              </w:rPr>
              <w:t>Explain what makes tendons work at the cellular level.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916"/>
              <w:gridCol w:w="7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extracellular matrix supports and protects cells, and provides mechanical linkage between muscles and bones.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Match each type of microscopy with the best description.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65"/>
              <w:gridCol w:w="84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utilizes a thin beam of electrons to examine structures within a cell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utilizes lasers to scan a fluorescently stained specimen; a computer focuses the light to show a single plane through a cell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utilizes differences in the way light is bent (refraction) in areas of various cellular density to visualize living cells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requires light passing through the specimen; typically involves staining with dye to enhance contrast; usually “fixes” and kills the cell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beam of electrons scanned over a whole cell allows visualization of surface structures; gives a 3D-appearing image</w:t>
                  </w:r>
                </w:p>
              </w:tc>
            </w:tr>
          </w:tbl>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97. </w:t>
            </w:r>
            <w:r>
              <w:rPr>
                <w:rStyle w:val="DefaultParagraphFont"/>
                <w:rFonts w:ascii="Times New Roman" w:eastAsia="Times New Roman" w:hAnsi="Times New Roman" w:cs="Times New Roman"/>
                <w:b w:val="0"/>
                <w:bCs w:val="0"/>
                <w:i w:val="0"/>
                <w:iCs w:val="0"/>
                <w:smallCaps w:val="0"/>
                <w:color w:val="000000"/>
                <w:sz w:val="24"/>
                <w:szCs w:val="24"/>
                <w:bdr w:val="nil"/>
                <w:rtl w:val="0"/>
              </w:rPr>
              <w:t>phase-contrast microscopy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98. </w:t>
            </w:r>
            <w:r>
              <w:rPr>
                <w:rStyle w:val="DefaultParagraphFont"/>
                <w:rFonts w:ascii="Times New Roman" w:eastAsia="Times New Roman" w:hAnsi="Times New Roman" w:cs="Times New Roman"/>
                <w:b w:val="0"/>
                <w:bCs w:val="0"/>
                <w:i w:val="0"/>
                <w:iCs w:val="0"/>
                <w:smallCaps w:val="0"/>
                <w:color w:val="000000"/>
                <w:sz w:val="24"/>
                <w:szCs w:val="24"/>
                <w:bdr w:val="nil"/>
                <w:rtl w:val="0"/>
              </w:rPr>
              <w:t>confocal laser scanning microscopy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99. </w:t>
            </w:r>
            <w:r>
              <w:rPr>
                <w:rStyle w:val="DefaultParagraphFont"/>
                <w:rFonts w:ascii="Times New Roman" w:eastAsia="Times New Roman" w:hAnsi="Times New Roman" w:cs="Times New Roman"/>
                <w:b w:val="0"/>
                <w:bCs w:val="0"/>
                <w:i w:val="0"/>
                <w:iCs w:val="0"/>
                <w:smallCaps w:val="0"/>
                <w:color w:val="000000"/>
                <w:sz w:val="24"/>
                <w:szCs w:val="24"/>
                <w:bdr w:val="nil"/>
                <w:rtl w:val="0"/>
              </w:rPr>
              <w:t>bright field microscopy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100. </w:t>
            </w:r>
            <w:r>
              <w:rPr>
                <w:rStyle w:val="DefaultParagraphFont"/>
                <w:rFonts w:ascii="Times New Roman" w:eastAsia="Times New Roman" w:hAnsi="Times New Roman" w:cs="Times New Roman"/>
                <w:b w:val="0"/>
                <w:bCs w:val="0"/>
                <w:i w:val="0"/>
                <w:iCs w:val="0"/>
                <w:smallCaps w:val="0"/>
                <w:color w:val="000000"/>
                <w:sz w:val="24"/>
                <w:szCs w:val="24"/>
                <w:bdr w:val="nil"/>
                <w:rtl w:val="0"/>
              </w:rPr>
              <w:t>transmission electron microscopy (TEM)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101. </w:t>
            </w:r>
            <w:r>
              <w:rPr>
                <w:rStyle w:val="DefaultParagraphFont"/>
                <w:rFonts w:ascii="Times New Roman" w:eastAsia="Times New Roman" w:hAnsi="Times New Roman" w:cs="Times New Roman"/>
                <w:b w:val="0"/>
                <w:bCs w:val="0"/>
                <w:i w:val="0"/>
                <w:iCs w:val="0"/>
                <w:smallCaps w:val="0"/>
                <w:color w:val="000000"/>
                <w:sz w:val="24"/>
                <w:szCs w:val="24"/>
                <w:bdr w:val="nil"/>
                <w:rtl w:val="0"/>
              </w:rPr>
              <w:t>scanning electron microscopy (SEM)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Match each description with the cellular structure that best corresponds.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20"/>
              <w:gridCol w:w="61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contain enzymes for intracellular digestion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location of genetic material</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synthesize subunits that will be used to assemble ribosomes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site of protein synthesis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composed of cellulose; provides support and protection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synthesis of lipids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g.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conversion of fuel molecules into energy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conversion of light energy into chemical energy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storage site in plant cells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j.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synthesis of proteins for secretion</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k.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chemically modifies proteins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membrane-bound transport structure</w:t>
                  </w:r>
                </w:p>
              </w:tc>
            </w:tr>
          </w:tbl>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102. </w:t>
            </w:r>
            <w:r>
              <w:rPr>
                <w:rStyle w:val="DefaultParagraphFont"/>
                <w:rFonts w:ascii="Times New Roman" w:eastAsia="Times New Roman" w:hAnsi="Times New Roman" w:cs="Times New Roman"/>
                <w:b w:val="0"/>
                <w:bCs w:val="0"/>
                <w:i w:val="0"/>
                <w:iCs w:val="0"/>
                <w:smallCaps w:val="0"/>
                <w:color w:val="000000"/>
                <w:sz w:val="24"/>
                <w:szCs w:val="24"/>
                <w:bdr w:val="nil"/>
                <w:rtl w:val="0"/>
              </w:rPr>
              <w:t>smooth 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103. </w:t>
            </w: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g</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104. </w:t>
            </w:r>
            <w:r>
              <w:rPr>
                <w:rStyle w:val="DefaultParagraphFont"/>
                <w:rFonts w:ascii="Times New Roman" w:eastAsia="Times New Roman" w:hAnsi="Times New Roman" w:cs="Times New Roman"/>
                <w:b w:val="0"/>
                <w:bCs w:val="0"/>
                <w:i w:val="0"/>
                <w:iCs w:val="0"/>
                <w:smallCaps w:val="0"/>
                <w:color w:val="000000"/>
                <w:sz w:val="24"/>
                <w:szCs w:val="24"/>
                <w:bdr w:val="nil"/>
                <w:rtl w:val="0"/>
              </w:rPr>
              <w:t>ribosomes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105. </w:t>
            </w: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106. </w:t>
            </w: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107. </w:t>
            </w:r>
            <w:r>
              <w:rPr>
                <w:rStyle w:val="DefaultParagraphFont"/>
                <w:rFonts w:ascii="Times New Roman" w:eastAsia="Times New Roman" w:hAnsi="Times New Roman" w:cs="Times New Roman"/>
                <w:b w:val="0"/>
                <w:bCs w:val="0"/>
                <w:i w:val="0"/>
                <w:iCs w:val="0"/>
                <w:smallCaps w:val="0"/>
                <w:color w:val="000000"/>
                <w:sz w:val="24"/>
                <w:szCs w:val="24"/>
                <w:bdr w:val="nil"/>
                <w:rtl w:val="0"/>
              </w:rPr>
              <w:t>lysosomes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108. </w:t>
            </w:r>
            <w:r>
              <w:rPr>
                <w:rStyle w:val="DefaultParagraphFont"/>
                <w:rFonts w:ascii="Times New Roman" w:eastAsia="Times New Roman" w:hAnsi="Times New Roman" w:cs="Times New Roman"/>
                <w:b w:val="0"/>
                <w:bCs w:val="0"/>
                <w:i w:val="0"/>
                <w:iCs w:val="0"/>
                <w:smallCaps w:val="0"/>
                <w:color w:val="000000"/>
                <w:sz w:val="24"/>
                <w:szCs w:val="24"/>
                <w:bdr w:val="nil"/>
                <w:rtl w:val="0"/>
              </w:rPr>
              <w:t>nucleoli</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109. </w:t>
            </w:r>
            <w:r>
              <w:rPr>
                <w:rStyle w:val="DefaultParagraphFont"/>
                <w:rFonts w:ascii="Times New Roman" w:eastAsia="Times New Roman" w:hAnsi="Times New Roman" w:cs="Times New Roman"/>
                <w:b w:val="0"/>
                <w:bCs w:val="0"/>
                <w:i w:val="0"/>
                <w:iCs w:val="0"/>
                <w:smallCaps w:val="0"/>
                <w:color w:val="000000"/>
                <w:sz w:val="24"/>
                <w:szCs w:val="24"/>
                <w:bdr w:val="nil"/>
                <w:rtl w:val="0"/>
              </w:rPr>
              <w:t>central vacuole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110. </w:t>
            </w:r>
            <w:r>
              <w:rPr>
                <w:rStyle w:val="DefaultParagraphFont"/>
                <w:rFonts w:ascii="Times New Roman" w:eastAsia="Times New Roman" w:hAnsi="Times New Roman" w:cs="Times New Roman"/>
                <w:b w:val="0"/>
                <w:bCs w:val="0"/>
                <w:i w:val="0"/>
                <w:iCs w:val="0"/>
                <w:smallCaps w:val="0"/>
                <w:color w:val="000000"/>
                <w:sz w:val="24"/>
                <w:szCs w:val="24"/>
                <w:bdr w:val="nil"/>
                <w:rtl w:val="0"/>
              </w:rPr>
              <w:t>Golgi complex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k</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111. </w:t>
            </w:r>
            <w:r>
              <w:rPr>
                <w:rStyle w:val="DefaultParagraphFont"/>
                <w:rFonts w:ascii="Times New Roman" w:eastAsia="Times New Roman" w:hAnsi="Times New Roman" w:cs="Times New Roman"/>
                <w:b w:val="0"/>
                <w:bCs w:val="0"/>
                <w:i w:val="0"/>
                <w:iCs w:val="0"/>
                <w:smallCaps w:val="0"/>
                <w:color w:val="000000"/>
                <w:sz w:val="24"/>
                <w:szCs w:val="24"/>
                <w:bdr w:val="nil"/>
                <w:rtl w:val="0"/>
              </w:rPr>
              <w:t>cell wall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112. </w:t>
            </w:r>
            <w:r>
              <w:rPr>
                <w:rStyle w:val="DefaultParagraphFont"/>
                <w:rFonts w:ascii="Times New Roman" w:eastAsia="Times New Roman" w:hAnsi="Times New Roman" w:cs="Times New Roman"/>
                <w:b w:val="0"/>
                <w:bCs w:val="0"/>
                <w:i w:val="0"/>
                <w:iCs w:val="0"/>
                <w:smallCaps w:val="0"/>
                <w:color w:val="000000"/>
                <w:sz w:val="24"/>
                <w:szCs w:val="24"/>
                <w:bdr w:val="nil"/>
                <w:rtl w:val="0"/>
              </w:rPr>
              <w:t>rough 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j</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113. </w:t>
            </w:r>
            <w:r>
              <w:rPr>
                <w:rStyle w:val="DefaultParagraphFont"/>
                <w:rFonts w:ascii="Times New Roman" w:eastAsia="Times New Roman" w:hAnsi="Times New Roman" w:cs="Times New Roman"/>
                <w:b w:val="0"/>
                <w:bCs w:val="0"/>
                <w:i w:val="0"/>
                <w:iCs w:val="0"/>
                <w:smallCaps w:val="0"/>
                <w:color w:val="000000"/>
                <w:sz w:val="24"/>
                <w:szCs w:val="24"/>
                <w:bdr w:val="nil"/>
                <w:rtl w:val="0"/>
              </w:rPr>
              <w:t>vesicle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Match each description of a cellular structure to the cell type it would be found in. A cell type may be used once, more than once, or not at 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20"/>
              <w:gridCol w:w="33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found in all living cells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found in prokaryotic cells only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found in eukaryotic cells only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found in plant cells only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found in animal cells only</w:t>
                  </w:r>
                </w:p>
              </w:tc>
            </w:tr>
          </w:tbl>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114. </w:t>
            </w: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115. </w:t>
            </w: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116. </w:t>
            </w:r>
            <w:r>
              <w:rPr>
                <w:rStyle w:val="DefaultParagraphFont"/>
                <w:rFonts w:ascii="Times New Roman" w:eastAsia="Times New Roman" w:hAnsi="Times New Roman" w:cs="Times New Roman"/>
                <w:b w:val="0"/>
                <w:bCs w:val="0"/>
                <w:i w:val="0"/>
                <w:iCs w:val="0"/>
                <w:smallCaps w:val="0"/>
                <w:color w:val="000000"/>
                <w:sz w:val="24"/>
                <w:szCs w:val="24"/>
                <w:bdr w:val="nil"/>
                <w:rtl w:val="0"/>
              </w:rPr>
              <w:t>ribosome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117. </w:t>
            </w: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118. </w:t>
            </w:r>
            <w:r>
              <w:rPr>
                <w:rStyle w:val="DefaultParagraphFont"/>
                <w:rFonts w:ascii="Times New Roman" w:eastAsia="Times New Roman" w:hAnsi="Times New Roman" w:cs="Times New Roman"/>
                <w:b w:val="0"/>
                <w:bCs w:val="0"/>
                <w:i w:val="0"/>
                <w:iCs w:val="0"/>
                <w:smallCaps w:val="0"/>
                <w:color w:val="000000"/>
                <w:sz w:val="24"/>
                <w:szCs w:val="24"/>
                <w:bdr w:val="nil"/>
                <w:rtl w:val="0"/>
              </w:rPr>
              <w:t>nucleoid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119. </w: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For each descriptive phrase, choose the most appropriate structure of the cytoskeleton from the list of terms. A term may be used once, more than once, or not at 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220"/>
              <w:gridCol w:w="25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microfilaments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intermediate filaments</w:t>
                  </w:r>
                </w:p>
              </w:tc>
            </w:tr>
          </w:tbl>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120. </w:t>
            </w:r>
            <w:r>
              <w:rPr>
                <w:rStyle w:val="DefaultParagraphFont"/>
                <w:rFonts w:ascii="Times New Roman" w:eastAsia="Times New Roman" w:hAnsi="Times New Roman" w:cs="Times New Roman"/>
                <w:b w:val="0"/>
                <w:bCs w:val="0"/>
                <w:i w:val="0"/>
                <w:iCs w:val="0"/>
                <w:smallCaps w:val="0"/>
                <w:color w:val="000000"/>
                <w:sz w:val="24"/>
                <w:szCs w:val="24"/>
                <w:bdr w:val="nil"/>
                <w:rtl w:val="0"/>
              </w:rPr>
              <w:t>composed of the hollow cylinders of tubulin dimers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121. </w:t>
            </w:r>
            <w:r>
              <w:rPr>
                <w:rStyle w:val="DefaultParagraphFont"/>
                <w:rFonts w:ascii="Times New Roman" w:eastAsia="Times New Roman" w:hAnsi="Times New Roman" w:cs="Times New Roman"/>
                <w:b w:val="0"/>
                <w:bCs w:val="0"/>
                <w:i w:val="0"/>
                <w:iCs w:val="0"/>
                <w:smallCaps w:val="0"/>
                <w:color w:val="000000"/>
                <w:sz w:val="24"/>
                <w:szCs w:val="24"/>
                <w:bdr w:val="nil"/>
                <w:rtl w:val="0"/>
              </w:rPr>
              <w:t>involved in the process of cytoplasmic streaming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122. </w:t>
            </w:r>
            <w:r>
              <w:rPr>
                <w:rStyle w:val="DefaultParagraphFont"/>
                <w:rFonts w:ascii="Times New Roman" w:eastAsia="Times New Roman" w:hAnsi="Times New Roman" w:cs="Times New Roman"/>
                <w:b w:val="0"/>
                <w:bCs w:val="0"/>
                <w:i w:val="0"/>
                <w:iCs w:val="0"/>
                <w:smallCaps w:val="0"/>
                <w:color w:val="000000"/>
                <w:sz w:val="24"/>
                <w:szCs w:val="24"/>
                <w:bdr w:val="nil"/>
                <w:rtl w:val="0"/>
              </w:rPr>
              <w:t>involved in moving chromosomes during cell division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123. </w:t>
            </w:r>
            <w:r>
              <w:rPr>
                <w:rStyle w:val="DefaultParagraphFont"/>
                <w:rFonts w:ascii="Times New Roman" w:eastAsia="Times New Roman" w:hAnsi="Times New Roman" w:cs="Times New Roman"/>
                <w:b w:val="0"/>
                <w:bCs w:val="0"/>
                <w:i w:val="0"/>
                <w:iCs w:val="0"/>
                <w:smallCaps w:val="0"/>
                <w:color w:val="000000"/>
                <w:sz w:val="24"/>
                <w:szCs w:val="24"/>
                <w:bdr w:val="nil"/>
                <w:rtl w:val="0"/>
              </w:rPr>
              <w:t>composed of two helically coiled actin polymers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In this drawing of a eukaryotic animal cell, identify the cellular structures indicated.</w:t>
            </w:r>
            <w:r>
              <w:rPr>
                <w:rStyle w:val="DefaultParagraphFont"/>
                <w:rFonts w:ascii="Times New Roman" w:eastAsia="Times New Roman" w:hAnsi="Times New Roman" w:cs="Times New Roman"/>
                <w:b w:val="0"/>
                <w:bCs w:val="0"/>
                <w:i/>
                <w:iCs/>
                <w:smallCaps w:val="0"/>
                <w:color w:val="000000"/>
                <w:sz w:val="24"/>
                <w:szCs w:val="24"/>
                <w:bdr w:val="nil"/>
                <w:rtl w:val="0"/>
              </w:rPr>
              <w:br/>
            </w:r>
            <w:r>
              <w:br/>
            </w:r>
            <w:r>
              <w:rPr>
                <w:position w:val="-327"/>
              </w:rPr>
              <w:pict>
                <v:shape id="_x0000_i1038" type="#_x0000_t75" style="height:339pt;width:6in">
                  <v:imagedata r:id="rId5"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124. </w:t>
            </w:r>
            <w:r>
              <w:rPr>
                <w:rStyle w:val="DefaultParagraphFont"/>
                <w:rFonts w:ascii="Times New Roman" w:eastAsia="Times New Roman" w:hAnsi="Times New Roman" w:cs="Times New Roman"/>
                <w:b w:val="0"/>
                <w:bCs w:val="0"/>
                <w:i w:val="0"/>
                <w:iCs w:val="0"/>
                <w:smallCaps w:val="0"/>
                <w:color w:val="000000"/>
                <w:sz w:val="24"/>
                <w:szCs w:val="24"/>
                <w:bdr w:val="nil"/>
                <w:rtl w:val="0"/>
              </w:rPr>
              <w:t>cytosol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g</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125. </w:t>
            </w: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126. </w:t>
            </w:r>
            <w:r>
              <w:rPr>
                <w:rStyle w:val="DefaultParagraphFont"/>
                <w:rFonts w:ascii="Times New Roman" w:eastAsia="Times New Roman" w:hAnsi="Times New Roman" w:cs="Times New Roman"/>
                <w:b w:val="0"/>
                <w:bCs w:val="0"/>
                <w:i w:val="0"/>
                <w:iCs w:val="0"/>
                <w:smallCaps w:val="0"/>
                <w:color w:val="000000"/>
                <w:sz w:val="24"/>
                <w:szCs w:val="24"/>
                <w:bdr w:val="nil"/>
                <w:rtl w:val="0"/>
              </w:rPr>
              <w:t>lysosome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127. </w:t>
            </w:r>
            <w:r>
              <w:rPr>
                <w:rStyle w:val="DefaultParagraphFont"/>
                <w:rFonts w:ascii="Times New Roman" w:eastAsia="Times New Roman" w:hAnsi="Times New Roman" w:cs="Times New Roman"/>
                <w:b w:val="0"/>
                <w:bCs w:val="0"/>
                <w:i w:val="0"/>
                <w:iCs w:val="0"/>
                <w:smallCaps w:val="0"/>
                <w:color w:val="000000"/>
                <w:sz w:val="24"/>
                <w:szCs w:val="24"/>
                <w:bdr w:val="nil"/>
                <w:rtl w:val="0"/>
              </w:rPr>
              <w:t>attached ribosomes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k</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128. </w: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129. </w:t>
            </w:r>
            <w:r>
              <w:rPr>
                <w:rStyle w:val="DefaultParagraphFont"/>
                <w:rFonts w:ascii="Times New Roman" w:eastAsia="Times New Roman" w:hAnsi="Times New Roman" w:cs="Times New Roman"/>
                <w:b w:val="0"/>
                <w:bCs w:val="0"/>
                <w:i w:val="0"/>
                <w:iCs w:val="0"/>
                <w:smallCaps w:val="0"/>
                <w:color w:val="000000"/>
                <w:sz w:val="24"/>
                <w:szCs w:val="24"/>
                <w:bdr w:val="nil"/>
                <w:rtl w:val="0"/>
              </w:rPr>
              <w:t>Golgi complex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130. </w:t>
            </w:r>
            <w:r>
              <w:rPr>
                <w:rStyle w:val="DefaultParagraphFont"/>
                <w:rFonts w:ascii="Times New Roman" w:eastAsia="Times New Roman" w:hAnsi="Times New Roman" w:cs="Times New Roman"/>
                <w:b w:val="0"/>
                <w:bCs w:val="0"/>
                <w:i w:val="0"/>
                <w:iCs w:val="0"/>
                <w:smallCaps w:val="0"/>
                <w:color w:val="000000"/>
                <w:sz w:val="24"/>
                <w:szCs w:val="24"/>
                <w:bdr w:val="nil"/>
                <w:rtl w:val="0"/>
              </w:rPr>
              <w:t>vesicle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131. </w:t>
            </w:r>
            <w:r>
              <w:rPr>
                <w:rStyle w:val="DefaultParagraphFont"/>
                <w:rFonts w:ascii="Times New Roman" w:eastAsia="Times New Roman" w:hAnsi="Times New Roman" w:cs="Times New Roman"/>
                <w:b w:val="0"/>
                <w:bCs w:val="0"/>
                <w:i w:val="0"/>
                <w:iCs w:val="0"/>
                <w:smallCaps w:val="0"/>
                <w:color w:val="000000"/>
                <w:sz w:val="24"/>
                <w:szCs w:val="24"/>
                <w:bdr w:val="nil"/>
                <w:rtl w:val="0"/>
              </w:rPr>
              <w:t>pair of centrioles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132. </w:t>
            </w:r>
            <w:r>
              <w:rPr>
                <w:rStyle w:val="DefaultParagraphFont"/>
                <w:rFonts w:ascii="Times New Roman" w:eastAsia="Times New Roman" w:hAnsi="Times New Roman" w:cs="Times New Roman"/>
                <w:b w:val="0"/>
                <w:bCs w:val="0"/>
                <w:i w:val="0"/>
                <w:iCs w:val="0"/>
                <w:smallCaps w:val="0"/>
                <w:color w:val="000000"/>
                <w:sz w:val="24"/>
                <w:szCs w:val="24"/>
                <w:bdr w:val="nil"/>
                <w:rtl w:val="0"/>
              </w:rPr>
              <w:t>free ribosome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j</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133. </w:t>
            </w:r>
            <w:r>
              <w:rPr>
                <w:rStyle w:val="DefaultParagraphFont"/>
                <w:rFonts w:ascii="Times New Roman" w:eastAsia="Times New Roman" w:hAnsi="Times New Roman" w:cs="Times New Roman"/>
                <w:b w:val="0"/>
                <w:bCs w:val="0"/>
                <w:i w:val="0"/>
                <w:iCs w:val="0"/>
                <w:smallCaps w:val="0"/>
                <w:color w:val="000000"/>
                <w:sz w:val="24"/>
                <w:szCs w:val="24"/>
                <w:bdr w:val="nil"/>
                <w:rtl w:val="0"/>
              </w:rPr>
              <w:t>rough 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134. </w:t>
            </w: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135. </w:t>
            </w: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45"/>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In this drawing of a eukaryotic plant cell, identify the cellular structures indicated.</w:t>
            </w:r>
            <w:r>
              <w:rPr>
                <w:rStyle w:val="DefaultParagraphFont"/>
                <w:rFonts w:ascii="Times New Roman" w:eastAsia="Times New Roman" w:hAnsi="Times New Roman" w:cs="Times New Roman"/>
                <w:b w:val="0"/>
                <w:bCs w:val="0"/>
                <w:i/>
                <w:iCs/>
                <w:smallCaps w:val="0"/>
                <w:color w:val="000000"/>
                <w:sz w:val="24"/>
                <w:szCs w:val="24"/>
                <w:bdr w:val="nil"/>
                <w:rtl w:val="0"/>
              </w:rPr>
              <w:br/>
            </w:r>
            <w:r>
              <w:br/>
            </w:r>
            <w:r>
              <w:rPr>
                <w:position w:val="-335"/>
              </w:rPr>
              <w:pict>
                <v:shape id="_x0000_i1039" type="#_x0000_t75" style="height:347pt;width:467pt">
                  <v:imagedata r:id="rId6"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136. </w:t>
            </w:r>
            <w:r>
              <w:rPr>
                <w:rStyle w:val="DefaultParagraphFont"/>
                <w:rFonts w:ascii="Times New Roman" w:eastAsia="Times New Roman" w:hAnsi="Times New Roman" w:cs="Times New Roman"/>
                <w:b w:val="0"/>
                <w:bCs w:val="0"/>
                <w:i w:val="0"/>
                <w:iCs w:val="0"/>
                <w:smallCaps w:val="0"/>
                <w:color w:val="000000"/>
                <w:sz w:val="24"/>
                <w:szCs w:val="24"/>
                <w:bdr w:val="nil"/>
                <w:rtl w:val="0"/>
              </w:rPr>
              <w:t>chloroplast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137. </w:t>
            </w:r>
            <w:r>
              <w:rPr>
                <w:rStyle w:val="DefaultParagraphFont"/>
                <w:rFonts w:ascii="Times New Roman" w:eastAsia="Times New Roman" w:hAnsi="Times New Roman" w:cs="Times New Roman"/>
                <w:b w:val="0"/>
                <w:bCs w:val="0"/>
                <w:i w:val="0"/>
                <w:iCs w:val="0"/>
                <w:smallCaps w:val="0"/>
                <w:color w:val="000000"/>
                <w:sz w:val="24"/>
                <w:szCs w:val="24"/>
                <w:bdr w:val="nil"/>
                <w:rtl w:val="0"/>
              </w:rPr>
              <w:t>mitochondrion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138. </w: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139. </w:t>
            </w:r>
            <w:r>
              <w:rPr>
                <w:rStyle w:val="DefaultParagraphFont"/>
                <w:rFonts w:ascii="Times New Roman" w:eastAsia="Times New Roman" w:hAnsi="Times New Roman" w:cs="Times New Roman"/>
                <w:b w:val="0"/>
                <w:bCs w:val="0"/>
                <w:i w:val="0"/>
                <w:iCs w:val="0"/>
                <w:smallCaps w:val="0"/>
                <w:color w:val="000000"/>
                <w:sz w:val="24"/>
                <w:szCs w:val="24"/>
                <w:bdr w:val="nil"/>
                <w:rtl w:val="0"/>
              </w:rPr>
              <w:t>vesicle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140. </w:t>
            </w:r>
            <w:r>
              <w:rPr>
                <w:rStyle w:val="DefaultParagraphFont"/>
                <w:rFonts w:ascii="Times New Roman" w:eastAsia="Times New Roman" w:hAnsi="Times New Roman" w:cs="Times New Roman"/>
                <w:b w:val="0"/>
                <w:bCs w:val="0"/>
                <w:i w:val="0"/>
                <w:iCs w:val="0"/>
                <w:smallCaps w:val="0"/>
                <w:color w:val="000000"/>
                <w:sz w:val="24"/>
                <w:szCs w:val="24"/>
                <w:bdr w:val="nil"/>
                <w:rtl w:val="0"/>
              </w:rPr>
              <w:t>free ribosomes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j</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141. </w:t>
            </w:r>
            <w:r>
              <w:rPr>
                <w:rStyle w:val="DefaultParagraphFont"/>
                <w:rFonts w:ascii="Times New Roman" w:eastAsia="Times New Roman" w:hAnsi="Times New Roman" w:cs="Times New Roman"/>
                <w:b w:val="0"/>
                <w:bCs w:val="0"/>
                <w:i w:val="0"/>
                <w:iCs w:val="0"/>
                <w:smallCaps w:val="0"/>
                <w:color w:val="000000"/>
                <w:sz w:val="24"/>
                <w:szCs w:val="24"/>
                <w:bdr w:val="nil"/>
                <w:rtl w:val="0"/>
              </w:rPr>
              <w:t>Golgi complex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142. </w:t>
            </w:r>
            <w:r>
              <w:rPr>
                <w:rStyle w:val="DefaultParagraphFont"/>
                <w:rFonts w:ascii="Times New Roman" w:eastAsia="Times New Roman" w:hAnsi="Times New Roman" w:cs="Times New Roman"/>
                <w:b w:val="0"/>
                <w:bCs w:val="0"/>
                <w:i w:val="0"/>
                <w:iCs w:val="0"/>
                <w:smallCaps w:val="0"/>
                <w:color w:val="000000"/>
                <w:sz w:val="24"/>
                <w:szCs w:val="24"/>
                <w:bdr w:val="nil"/>
                <w:rtl w:val="0"/>
              </w:rPr>
              <w:t>microtubules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143. </w:t>
            </w:r>
            <w:r>
              <w:rPr>
                <w:rStyle w:val="DefaultParagraphFont"/>
                <w:rFonts w:ascii="Times New Roman" w:eastAsia="Times New Roman" w:hAnsi="Times New Roman" w:cs="Times New Roman"/>
                <w:b w:val="0"/>
                <w:bCs w:val="0"/>
                <w:i w:val="0"/>
                <w:iCs w:val="0"/>
                <w:smallCaps w:val="0"/>
                <w:color w:val="000000"/>
                <w:sz w:val="24"/>
                <w:szCs w:val="24"/>
                <w:bdr w:val="nil"/>
                <w:rtl w:val="0"/>
              </w:rPr>
              <w:t>cell wall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g</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144. </w:t>
            </w:r>
            <w:r>
              <w:rPr>
                <w:rStyle w:val="DefaultParagraphFont"/>
                <w:rFonts w:ascii="Times New Roman" w:eastAsia="Times New Roman" w:hAnsi="Times New Roman" w:cs="Times New Roman"/>
                <w:b w:val="0"/>
                <w:bCs w:val="0"/>
                <w:i w:val="0"/>
                <w:iCs w:val="0"/>
                <w:smallCaps w:val="0"/>
                <w:color w:val="000000"/>
                <w:sz w:val="24"/>
                <w:szCs w:val="24"/>
                <w:bdr w:val="nil"/>
                <w:rtl w:val="0"/>
              </w:rPr>
              <w:t>central vacuole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145. </w:t>
            </w:r>
            <w:r>
              <w:rPr>
                <w:rStyle w:val="DefaultParagraphFont"/>
                <w:rFonts w:ascii="Times New Roman" w:eastAsia="Times New Roman" w:hAnsi="Times New Roman" w:cs="Times New Roman"/>
                <w:b w:val="0"/>
                <w:bCs w:val="0"/>
                <w:i w:val="0"/>
                <w:iCs w:val="0"/>
                <w:smallCaps w:val="0"/>
                <w:color w:val="000000"/>
                <w:sz w:val="24"/>
                <w:szCs w:val="24"/>
                <w:bdr w:val="nil"/>
                <w:rtl w:val="0"/>
              </w:rPr>
              <w:t>nucleus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146. </w:t>
            </w:r>
            <w:r>
              <w:rPr>
                <w:rStyle w:val="DefaultParagraphFont"/>
                <w:rFonts w:ascii="Times New Roman" w:eastAsia="Times New Roman" w:hAnsi="Times New Roman" w:cs="Times New Roman"/>
                <w:b w:val="0"/>
                <w:bCs w:val="0"/>
                <w:i w:val="0"/>
                <w:iCs w:val="0"/>
                <w:smallCaps w:val="0"/>
                <w:color w:val="000000"/>
                <w:sz w:val="24"/>
                <w:szCs w:val="24"/>
                <w:bdr w:val="nil"/>
                <w:rtl w:val="0"/>
              </w:rPr>
              <w:t>smooth 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6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In this drawing of a mitochondrion, identify the structures indicated.</w:t>
            </w:r>
            <w:r>
              <w:rPr>
                <w:rStyle w:val="DefaultParagraphFont"/>
                <w:rFonts w:ascii="Times New Roman" w:eastAsia="Times New Roman" w:hAnsi="Times New Roman" w:cs="Times New Roman"/>
                <w:b w:val="0"/>
                <w:bCs w:val="0"/>
                <w:i/>
                <w:iCs/>
                <w:smallCaps w:val="0"/>
                <w:color w:val="000000"/>
                <w:sz w:val="24"/>
                <w:szCs w:val="24"/>
                <w:bdr w:val="nil"/>
                <w:rtl w:val="0"/>
              </w:rPr>
              <w:br/>
            </w:r>
            <w:r>
              <w:rPr>
                <w:position w:val="-474"/>
              </w:rPr>
              <w:pict>
                <v:shape id="_x0000_i1040" type="#_x0000_t75" style="height:486pt;width:238pt">
                  <v:imagedata r:id="rId7"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147. </w:t>
            </w:r>
            <w:r>
              <w:rPr>
                <w:rStyle w:val="DefaultParagraphFont"/>
                <w:rFonts w:ascii="Times New Roman" w:eastAsia="Times New Roman" w:hAnsi="Times New Roman" w:cs="Times New Roman"/>
                <w:b w:val="0"/>
                <w:bCs w:val="0"/>
                <w:i w:val="0"/>
                <w:iCs w:val="0"/>
                <w:smallCaps w:val="0"/>
                <w:color w:val="000000"/>
                <w:sz w:val="24"/>
                <w:szCs w:val="24"/>
                <w:bdr w:val="nil"/>
                <w:rtl w:val="0"/>
              </w:rPr>
              <w:t>cristae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148. </w:t>
            </w:r>
            <w:r>
              <w:rPr>
                <w:rStyle w:val="DefaultParagraphFont"/>
                <w:rFonts w:ascii="Times New Roman" w:eastAsia="Times New Roman" w:hAnsi="Times New Roman" w:cs="Times New Roman"/>
                <w:b w:val="0"/>
                <w:bCs w:val="0"/>
                <w:i w:val="0"/>
                <w:iCs w:val="0"/>
                <w:smallCaps w:val="0"/>
                <w:color w:val="000000"/>
                <w:sz w:val="24"/>
                <w:szCs w:val="24"/>
                <w:bdr w:val="nil"/>
                <w:rtl w:val="0"/>
              </w:rPr>
              <w:t>outer mitochondrial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149. </w:t>
            </w:r>
            <w:r>
              <w:rPr>
                <w:rStyle w:val="DefaultParagraphFont"/>
                <w:rFonts w:ascii="Times New Roman" w:eastAsia="Times New Roman" w:hAnsi="Times New Roman" w:cs="Times New Roman"/>
                <w:b w:val="0"/>
                <w:bCs w:val="0"/>
                <w:i w:val="0"/>
                <w:iCs w:val="0"/>
                <w:smallCaps w:val="0"/>
                <w:color w:val="000000"/>
                <w:sz w:val="24"/>
                <w:szCs w:val="24"/>
                <w:bdr w:val="nil"/>
                <w:rtl w:val="0"/>
              </w:rPr>
              <w:t>intermembrane compartment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150. </w:t>
            </w:r>
            <w:r>
              <w:rPr>
                <w:rStyle w:val="DefaultParagraphFont"/>
                <w:rFonts w:ascii="Times New Roman" w:eastAsia="Times New Roman" w:hAnsi="Times New Roman" w:cs="Times New Roman"/>
                <w:b w:val="0"/>
                <w:bCs w:val="0"/>
                <w:i w:val="0"/>
                <w:iCs w:val="0"/>
                <w:smallCaps w:val="0"/>
                <w:color w:val="000000"/>
                <w:sz w:val="24"/>
                <w:szCs w:val="24"/>
                <w:bdr w:val="nil"/>
                <w:rtl w:val="0"/>
              </w:rPr>
              <w:t>inner mitochondrial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151. </w:t>
            </w:r>
            <w:r>
              <w:rPr>
                <w:rStyle w:val="DefaultParagraphFont"/>
                <w:rFonts w:ascii="Times New Roman" w:eastAsia="Times New Roman" w:hAnsi="Times New Roman" w:cs="Times New Roman"/>
                <w:b w:val="0"/>
                <w:bCs w:val="0"/>
                <w:i w:val="0"/>
                <w:iCs w:val="0"/>
                <w:smallCaps w:val="0"/>
                <w:color w:val="000000"/>
                <w:sz w:val="24"/>
                <w:szCs w:val="24"/>
                <w:bdr w:val="nil"/>
                <w:rtl w:val="0"/>
              </w:rPr>
              <w:t>matrix</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6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4"/>
                <w:szCs w:val="24"/>
                <w:bdr w:val="nil"/>
                <w:rtl w:val="0"/>
              </w:rPr>
              <w:t>In this drawing of a prokaryotic cell, identify the cellular structures indicated.</w:t>
            </w:r>
            <w:r>
              <w:rPr>
                <w:rStyle w:val="DefaultParagraphFont"/>
                <w:rFonts w:ascii="Times New Roman" w:eastAsia="Times New Roman" w:hAnsi="Times New Roman" w:cs="Times New Roman"/>
                <w:b w:val="0"/>
                <w:bCs w:val="0"/>
                <w:i/>
                <w:iCs/>
                <w:smallCaps w:val="0"/>
                <w:color w:val="000000"/>
                <w:sz w:val="24"/>
                <w:szCs w:val="24"/>
                <w:bdr w:val="nil"/>
                <w:rtl w:val="0"/>
              </w:rPr>
              <w:br/>
            </w:r>
            <w:r>
              <w:rPr>
                <w:rStyle w:val="DefaultParagraphFont"/>
                <w:rFonts w:ascii="Times New Roman" w:eastAsia="Times New Roman" w:hAnsi="Times New Roman" w:cs="Times New Roman"/>
                <w:b w:val="0"/>
                <w:bCs w:val="0"/>
                <w:i/>
                <w:iCs/>
                <w:smallCaps w:val="0"/>
                <w:color w:val="000000"/>
                <w:sz w:val="24"/>
                <w:szCs w:val="24"/>
                <w:bdr w:val="nil"/>
                <w:rtl w:val="0"/>
              </w:rPr>
              <w:br/>
            </w:r>
            <w:r>
              <w:rPr>
                <w:position w:val="-202"/>
              </w:rPr>
              <w:pict>
                <v:shape id="_x0000_i1041" type="#_x0000_t75" style="height:214pt;width:468pt">
                  <v:imagedata r:id="rId8" o:title=""/>
                </v:shape>
              </w:pict>
            </w:r>
          </w:p>
        </w:tc>
      </w:tr>
    </w:tbl>
    <w:p>
      <w:pPr>
        <w:bidi w:val="0"/>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152. </w:t>
            </w:r>
            <w:r>
              <w:rPr>
                <w:rStyle w:val="DefaultParagraphFont"/>
                <w:rFonts w:ascii="Times New Roman" w:eastAsia="Times New Roman" w:hAnsi="Times New Roman" w:cs="Times New Roman"/>
                <w:b w:val="0"/>
                <w:bCs w:val="0"/>
                <w:i w:val="0"/>
                <w:iCs w:val="0"/>
                <w:smallCaps w:val="0"/>
                <w:color w:val="000000"/>
                <w:sz w:val="24"/>
                <w:szCs w:val="24"/>
                <w:bdr w:val="nil"/>
                <w:rtl w:val="0"/>
              </w:rPr>
              <w:t>cell wall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153. </w:t>
            </w:r>
            <w:r>
              <w:rPr>
                <w:rStyle w:val="DefaultParagraphFont"/>
                <w:rFonts w:ascii="Times New Roman" w:eastAsia="Times New Roman" w:hAnsi="Times New Roman" w:cs="Times New Roman"/>
                <w:b w:val="0"/>
                <w:bCs w:val="0"/>
                <w:i w:val="0"/>
                <w:iCs w:val="0"/>
                <w:smallCaps w:val="0"/>
                <w:color w:val="000000"/>
                <w:sz w:val="24"/>
                <w:szCs w:val="24"/>
                <w:bdr w:val="nil"/>
                <w:rtl w:val="0"/>
              </w:rPr>
              <w:t>cytoplasm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g</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154. </w:t>
            </w:r>
            <w:r>
              <w:rPr>
                <w:rStyle w:val="DefaultParagraphFont"/>
                <w:rFonts w:ascii="Times New Roman" w:eastAsia="Times New Roman" w:hAnsi="Times New Roman" w:cs="Times New Roman"/>
                <w:b w:val="0"/>
                <w:bCs w:val="0"/>
                <w:i w:val="0"/>
                <w:iCs w:val="0"/>
                <w:smallCaps w:val="0"/>
                <w:color w:val="000000"/>
                <w:sz w:val="24"/>
                <w:szCs w:val="24"/>
                <w:bdr w:val="nil"/>
                <w:rtl w:val="0"/>
              </w:rPr>
              <w:t>ribosomes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155. </w:t>
            </w:r>
            <w:r>
              <w:rPr>
                <w:rStyle w:val="DefaultParagraphFont"/>
                <w:rFonts w:ascii="Times New Roman" w:eastAsia="Times New Roman" w:hAnsi="Times New Roman" w:cs="Times New Roman"/>
                <w:b w:val="0"/>
                <w:bCs w:val="0"/>
                <w:i w:val="0"/>
                <w:iCs w:val="0"/>
                <w:smallCaps w:val="0"/>
                <w:color w:val="000000"/>
                <w:sz w:val="24"/>
                <w:szCs w:val="24"/>
                <w:bdr w:val="nil"/>
                <w:rtl w:val="0"/>
              </w:rPr>
              <w:t>capsule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156. </w:t>
            </w:r>
            <w:r>
              <w:rPr>
                <w:rStyle w:val="DefaultParagraphFont"/>
                <w:rFonts w:ascii="Times New Roman" w:eastAsia="Times New Roman" w:hAnsi="Times New Roman" w:cs="Times New Roman"/>
                <w:b w:val="0"/>
                <w:bCs w:val="0"/>
                <w:i w:val="0"/>
                <w:iCs w:val="0"/>
                <w:smallCaps w:val="0"/>
                <w:color w:val="000000"/>
                <w:sz w:val="24"/>
                <w:szCs w:val="24"/>
                <w:bdr w:val="nil"/>
                <w:rtl w:val="0"/>
              </w:rPr>
              <w:t>plasma membrane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157. </w:t>
            </w:r>
            <w:r>
              <w:rPr>
                <w:rStyle w:val="DefaultParagraphFont"/>
                <w:rFonts w:ascii="Times New Roman" w:eastAsia="Times New Roman" w:hAnsi="Times New Roman" w:cs="Times New Roman"/>
                <w:b w:val="0"/>
                <w:bCs w:val="0"/>
                <w:i w:val="0"/>
                <w:iCs w:val="0"/>
                <w:smallCaps w:val="0"/>
                <w:color w:val="000000"/>
                <w:sz w:val="24"/>
                <w:szCs w:val="24"/>
                <w:bdr w:val="nil"/>
                <w:rtl w:val="0"/>
              </w:rPr>
              <w:t>nucleoid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7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158. </w:t>
            </w:r>
            <w:r>
              <w:rPr>
                <w:rStyle w:val="DefaultParagraphFont"/>
                <w:rFonts w:ascii="Times New Roman" w:eastAsia="Times New Roman" w:hAnsi="Times New Roman" w:cs="Times New Roman"/>
                <w:b w:val="0"/>
                <w:bCs w:val="0"/>
                <w:i w:val="0"/>
                <w:iCs w:val="0"/>
                <w:smallCaps w:val="0"/>
                <w:color w:val="000000"/>
                <w:sz w:val="24"/>
                <w:szCs w:val="24"/>
                <w:bdr w:val="nil"/>
                <w:rtl w:val="0"/>
              </w:rPr>
              <w:t>pili</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26"/>
              <w:gridCol w:w="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p>
              </w:tc>
            </w:tr>
          </w:tbl>
          <w:p/>
        </w:tc>
      </w:tr>
    </w:tbl>
    <w:p>
      <w:pPr>
        <w:bidi w:val="0"/>
        <w:spacing w:after="75"/>
        <w:jc w:val="left"/>
      </w:pPr>
    </w:p>
    <w:p>
      <w:pPr>
        <w:bidi w:val="0"/>
        <w:spacing w:after="75"/>
        <w:jc w:val="left"/>
      </w:pPr>
    </w:p>
    <w:sectPr>
      <w:headerReference w:type="default" r:id="rId9"/>
      <w:footerReference w:type="default" r:id="rId10"/>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65"/>
      <w:gridCol w:w="531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Cengage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00" w:type="dxa"/>
      <w:tblBorders>
        <w:top w:val="nil"/>
        <w:left w:val="nil"/>
        <w:bottom w:val="nil"/>
        <w:right w:val="nil"/>
        <w:insideH w:val="nil"/>
        <w:insideV w:val="nil"/>
      </w:tblBorders>
      <w:tblCellMar>
        <w:top w:w="0" w:type="dxa"/>
        <w:left w:w="0" w:type="dxa"/>
        <w:bottom w:w="0" w:type="dxa"/>
        <w:right w:w="0" w:type="dxa"/>
      </w:tblCellMar>
    </w:tblPr>
    <w:tblGrid>
      <w:gridCol w:w="5226"/>
      <w:gridCol w:w="3484"/>
      <w:gridCol w:w="2090"/>
    </w:tblGrid>
    <w:tr>
      <w:tblPrEx>
        <w:tblW w:w="10800" w:type="dxa"/>
        <w:tblBorders>
          <w:top w:val="nil"/>
          <w:left w:val="nil"/>
          <w:bottom w:val="nil"/>
          <w:right w:val="nil"/>
          <w:insideH w:val="nil"/>
          <w:insideV w:val="nil"/>
        </w:tblBorders>
        <w:tblCellMar>
          <w:top w:w="0" w:type="dxa"/>
          <w:left w:w="0" w:type="dxa"/>
          <w:bottom w:w="0" w:type="dxa"/>
          <w:right w:w="0" w:type="dxa"/>
        </w:tblCellMar>
      </w:tblPrEx>
      <w:tc>
        <w:tcPr>
          <w:tcW w:w="225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89"/>
            <w:gridCol w:w="4637"/>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Name: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15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56"/>
            <w:gridCol w:w="2928"/>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Class:</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9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478"/>
            <w:gridCol w:w="1612"/>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Date: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r>
  </w:tbl>
  <w:p>
    <w:pPr>
      <w:bidi w:val="0"/>
    </w:pPr>
    <w:r>
      <w:br/>
    </w:r>
    <w:r>
      <w:rPr>
        <w:rStyle w:val="DefaultParagraphFont"/>
        <w:rFonts w:ascii="Times New Roman" w:eastAsia="Times New Roman" w:hAnsi="Times New Roman" w:cs="Times New Roman"/>
        <w:b w:val="0"/>
        <w:bCs w:val="0"/>
        <w:color w:val="000000"/>
        <w:sz w:val="26"/>
        <w:szCs w:val="26"/>
        <w:bdr w:val="nil"/>
        <w:rtl w:val="0"/>
      </w:rPr>
      <w:t xml:space="preserve">Chapter 2 - The Cell: An Overview </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header" Target="header1.xm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Cengage Learning Testing, Powered by Cognero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2 - The Cell: An Overview</dc:title>
  <dc:creator>Mohammed Mattar</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structor ID">
    <vt:lpwstr>GE2TONZYHE2TOOBY</vt:lpwstr>
  </property>
</Properties>
</file>